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FAE06" w14:textId="77777777" w:rsidR="00430644" w:rsidRPr="003453DD" w:rsidRDefault="00855ADD" w:rsidP="003453DD">
      <w:pPr>
        <w:jc w:val="right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Zał. 5 do S</w:t>
      </w:r>
      <w:r w:rsidR="00430644" w:rsidRPr="003453DD">
        <w:rPr>
          <w:rFonts w:asciiTheme="minorHAnsi" w:hAnsiTheme="minorHAnsi" w:cstheme="minorHAnsi"/>
          <w:sz w:val="22"/>
          <w:szCs w:val="22"/>
        </w:rPr>
        <w:t>WZ</w:t>
      </w:r>
    </w:p>
    <w:p w14:paraId="24D402AF" w14:textId="77777777" w:rsidR="00430644" w:rsidRPr="003453DD" w:rsidRDefault="00430644" w:rsidP="003453DD">
      <w:pPr>
        <w:pStyle w:val="Akapitzlist2"/>
        <w:rPr>
          <w:rFonts w:asciiTheme="minorHAnsi" w:hAnsiTheme="minorHAnsi" w:cstheme="minorHAnsi"/>
          <w:sz w:val="22"/>
          <w:szCs w:val="22"/>
        </w:rPr>
      </w:pPr>
    </w:p>
    <w:p w14:paraId="45940407" w14:textId="77777777" w:rsidR="00387FBF" w:rsidRPr="003453DD" w:rsidRDefault="00387FBF" w:rsidP="003453DD">
      <w:pPr>
        <w:pStyle w:val="Styl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83D0879" w14:textId="12B24DD2" w:rsidR="00C44A9C" w:rsidRPr="003453DD" w:rsidRDefault="00430644" w:rsidP="003453D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375C15" w:rsidRPr="003453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D37AC" w:rsidRPr="003453DD">
        <w:rPr>
          <w:rFonts w:asciiTheme="minorHAnsi" w:hAnsiTheme="minorHAnsi" w:cstheme="minorHAnsi"/>
          <w:b/>
          <w:sz w:val="22"/>
          <w:szCs w:val="22"/>
        </w:rPr>
        <w:t>UMOWANR.SE.022…202</w:t>
      </w:r>
      <w:r w:rsidR="00225190" w:rsidRPr="003453DD">
        <w:rPr>
          <w:rFonts w:asciiTheme="minorHAnsi" w:hAnsiTheme="minorHAnsi" w:cstheme="minorHAnsi"/>
          <w:b/>
          <w:sz w:val="22"/>
          <w:szCs w:val="22"/>
        </w:rPr>
        <w:t>6</w:t>
      </w:r>
      <w:r w:rsidR="006D37AC" w:rsidRPr="003453DD">
        <w:rPr>
          <w:rFonts w:asciiTheme="minorHAnsi" w:hAnsiTheme="minorHAnsi" w:cstheme="minorHAnsi"/>
          <w:b/>
          <w:sz w:val="22"/>
          <w:szCs w:val="22"/>
        </w:rPr>
        <w:t xml:space="preserve"> WZÓR</w:t>
      </w:r>
    </w:p>
    <w:p w14:paraId="41ED311F" w14:textId="77777777" w:rsidR="006D37AC" w:rsidRDefault="006D37AC" w:rsidP="003453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9EF428" w14:textId="77777777" w:rsidR="003453DD" w:rsidRPr="003453DD" w:rsidRDefault="003453DD" w:rsidP="003453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B018E2" w14:textId="50071B7D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zawarta w dniu  </w:t>
      </w:r>
      <w:r w:rsidRPr="003453DD">
        <w:rPr>
          <w:rFonts w:asciiTheme="minorHAnsi" w:hAnsiTheme="minorHAnsi" w:cstheme="minorHAnsi"/>
          <w:b/>
          <w:sz w:val="22"/>
          <w:szCs w:val="22"/>
        </w:rPr>
        <w:t>.…</w:t>
      </w:r>
      <w:r w:rsidR="002272FE" w:rsidRPr="003453DD">
        <w:rPr>
          <w:rFonts w:asciiTheme="minorHAnsi" w:hAnsiTheme="minorHAnsi" w:cstheme="minorHAnsi"/>
          <w:b/>
          <w:sz w:val="22"/>
          <w:szCs w:val="22"/>
        </w:rPr>
        <w:t>…….</w:t>
      </w:r>
      <w:r w:rsidRPr="003453DD">
        <w:rPr>
          <w:rFonts w:asciiTheme="minorHAnsi" w:hAnsiTheme="minorHAnsi" w:cstheme="minorHAnsi"/>
          <w:b/>
          <w:sz w:val="22"/>
          <w:szCs w:val="22"/>
        </w:rPr>
        <w:t>……202</w:t>
      </w:r>
      <w:r w:rsidR="00225190" w:rsidRPr="003453DD">
        <w:rPr>
          <w:rFonts w:asciiTheme="minorHAnsi" w:hAnsiTheme="minorHAnsi" w:cstheme="minorHAnsi"/>
          <w:b/>
          <w:sz w:val="22"/>
          <w:szCs w:val="22"/>
        </w:rPr>
        <w:t>6</w:t>
      </w:r>
      <w:r w:rsidR="00E713C9" w:rsidRPr="003453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3DD">
        <w:rPr>
          <w:rFonts w:asciiTheme="minorHAnsi" w:hAnsiTheme="minorHAnsi" w:cstheme="minorHAnsi"/>
          <w:b/>
          <w:sz w:val="22"/>
          <w:szCs w:val="22"/>
        </w:rPr>
        <w:t>r.</w:t>
      </w:r>
      <w:r w:rsidR="004250F9" w:rsidRPr="003453DD">
        <w:rPr>
          <w:rFonts w:asciiTheme="minorHAnsi" w:hAnsiTheme="minorHAnsi" w:cstheme="minorHAnsi"/>
          <w:b/>
          <w:sz w:val="22"/>
          <w:szCs w:val="22"/>
        </w:rPr>
        <w:t xml:space="preserve"> w Miechowie</w:t>
      </w:r>
      <w:r w:rsidRPr="003453DD">
        <w:rPr>
          <w:rFonts w:asciiTheme="minorHAnsi" w:hAnsiTheme="minorHAnsi" w:cstheme="minorHAnsi"/>
          <w:sz w:val="22"/>
          <w:szCs w:val="22"/>
        </w:rPr>
        <w:t xml:space="preserve">  pomiędzy : </w:t>
      </w:r>
    </w:p>
    <w:p w14:paraId="42B7629A" w14:textId="77777777" w:rsidR="00430644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Powiatem Miechowskim  ul. Racławicka 12,  32-200 Miechów </w:t>
      </w:r>
      <w:r w:rsidRPr="003453DD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NIP 6591545868</w:t>
      </w:r>
      <w:r w:rsidRPr="003453DD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> - Zarząd Dróg Powiatowych w Miechowie  ul. Warszawska 11, 32-200 Miechów</w:t>
      </w:r>
      <w:r w:rsidRPr="003453DD">
        <w:rPr>
          <w:rFonts w:asciiTheme="minorHAnsi" w:hAnsiTheme="minorHAnsi" w:cstheme="minorHAnsi"/>
          <w:sz w:val="22"/>
          <w:szCs w:val="22"/>
        </w:rPr>
        <w:t xml:space="preserve">, zwanym dalej „Zamawiającym” reprezentowanym przez : </w:t>
      </w:r>
    </w:p>
    <w:p w14:paraId="2AA7A930" w14:textId="77777777" w:rsidR="003453DD" w:rsidRPr="003453DD" w:rsidRDefault="003453DD" w:rsidP="003453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4E993F" w14:textId="77777777" w:rsidR="00430644" w:rsidRDefault="004250F9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</w:p>
    <w:p w14:paraId="443F89EF" w14:textId="77777777" w:rsidR="003453DD" w:rsidRPr="003453DD" w:rsidRDefault="003453DD" w:rsidP="003453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59BD8F" w14:textId="77777777" w:rsidR="00430644" w:rsidRPr="003453DD" w:rsidRDefault="00430644" w:rsidP="003453D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a  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453DD">
        <w:rPr>
          <w:rFonts w:asciiTheme="minorHAnsi" w:hAnsiTheme="minorHAnsi" w:cstheme="minorHAnsi"/>
          <w:b/>
          <w:sz w:val="22"/>
          <w:szCs w:val="22"/>
        </w:rPr>
        <w:t>Firmą ………………………………..  ,</w:t>
      </w:r>
    </w:p>
    <w:p w14:paraId="37C9EF37" w14:textId="77777777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zwaną dalej „Wykonawcą”  reprezentowaną przez:</w:t>
      </w:r>
    </w:p>
    <w:p w14:paraId="58EAE9C5" w14:textId="77777777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47170DC5" w14:textId="77777777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782B49" w14:textId="651A2CE9" w:rsidR="0094227C" w:rsidRPr="003453DD" w:rsidRDefault="0094227C" w:rsidP="003453DD">
      <w:pPr>
        <w:tabs>
          <w:tab w:val="center" w:pos="1701"/>
          <w:tab w:val="center" w:pos="6521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 rezultacie dokonania przez Zamawiającego wyboru oferty Wykonawcy w postępowaniu</w:t>
      </w:r>
      <w:r w:rsidRPr="003453DD">
        <w:rPr>
          <w:rFonts w:asciiTheme="minorHAnsi" w:hAnsiTheme="minorHAnsi" w:cstheme="minorHAnsi"/>
          <w:sz w:val="22"/>
          <w:szCs w:val="22"/>
        </w:rPr>
        <w:br/>
        <w:t xml:space="preserve">o zamówienie publiczne w trybie </w:t>
      </w:r>
      <w:r w:rsidRPr="003453DD">
        <w:rPr>
          <w:rFonts w:asciiTheme="minorHAnsi" w:eastAsia="TimesNewRomanPSMT" w:hAnsiTheme="minorHAnsi" w:cstheme="minorHAnsi"/>
          <w:sz w:val="22"/>
          <w:szCs w:val="22"/>
        </w:rPr>
        <w:t xml:space="preserve">trybie podstawowym na podstawie art. 275 pkt 1 ustawy z dnia 11 września 2019r. Pzp </w:t>
      </w:r>
      <w:r w:rsidR="00001F87" w:rsidRPr="003453DD">
        <w:rPr>
          <w:rFonts w:asciiTheme="minorHAnsi" w:eastAsia="TimesNewRomanPSMT" w:hAnsiTheme="minorHAnsi" w:cstheme="minorHAnsi"/>
          <w:sz w:val="22"/>
          <w:szCs w:val="22"/>
        </w:rPr>
        <w:t>(</w:t>
      </w:r>
      <w:r w:rsidR="00E70F2D" w:rsidRPr="003453DD">
        <w:rPr>
          <w:rFonts w:asciiTheme="minorHAnsi" w:eastAsia="TimesNewRomanPSMT" w:hAnsiTheme="minorHAnsi" w:cstheme="minorHAnsi"/>
          <w:sz w:val="22"/>
          <w:szCs w:val="22"/>
        </w:rPr>
        <w:t xml:space="preserve">tj. </w:t>
      </w:r>
      <w:r w:rsidRPr="003453DD">
        <w:rPr>
          <w:rFonts w:asciiTheme="minorHAnsi" w:eastAsia="TimesNewRomanPSMT" w:hAnsiTheme="minorHAnsi" w:cstheme="minorHAnsi"/>
          <w:sz w:val="22"/>
          <w:szCs w:val="22"/>
        </w:rPr>
        <w:t>Dz.U. z 20</w:t>
      </w:r>
      <w:r w:rsidR="00EC4115" w:rsidRPr="003453DD">
        <w:rPr>
          <w:rFonts w:asciiTheme="minorHAnsi" w:eastAsia="TimesNewRomanPSMT" w:hAnsiTheme="minorHAnsi" w:cstheme="minorHAnsi"/>
          <w:sz w:val="22"/>
          <w:szCs w:val="22"/>
        </w:rPr>
        <w:t>2</w:t>
      </w:r>
      <w:r w:rsidR="0097515F" w:rsidRPr="003453DD">
        <w:rPr>
          <w:rFonts w:asciiTheme="minorHAnsi" w:eastAsia="TimesNewRomanPSMT" w:hAnsiTheme="minorHAnsi" w:cstheme="minorHAnsi"/>
          <w:sz w:val="22"/>
          <w:szCs w:val="22"/>
        </w:rPr>
        <w:t>6</w:t>
      </w:r>
      <w:r w:rsidRPr="003453DD">
        <w:rPr>
          <w:rFonts w:asciiTheme="minorHAnsi" w:eastAsia="TimesNewRomanPSMT" w:hAnsiTheme="minorHAnsi" w:cstheme="minorHAnsi"/>
          <w:sz w:val="22"/>
          <w:szCs w:val="22"/>
        </w:rPr>
        <w:t>r. poz.</w:t>
      </w:r>
      <w:r w:rsidR="0097515F" w:rsidRPr="003453DD">
        <w:rPr>
          <w:rFonts w:asciiTheme="minorHAnsi" w:eastAsia="TimesNewRomanPSMT" w:hAnsiTheme="minorHAnsi" w:cstheme="minorHAnsi"/>
          <w:sz w:val="22"/>
          <w:szCs w:val="22"/>
        </w:rPr>
        <w:t>793</w:t>
      </w:r>
      <w:r w:rsidRPr="003453DD">
        <w:rPr>
          <w:rFonts w:asciiTheme="minorHAnsi" w:eastAsia="TimesNewRomanPSMT" w:hAnsiTheme="minorHAnsi" w:cstheme="minorHAnsi"/>
          <w:sz w:val="22"/>
          <w:szCs w:val="22"/>
        </w:rPr>
        <w:t>)</w:t>
      </w:r>
      <w:r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Pr="003453DD">
        <w:rPr>
          <w:rFonts w:asciiTheme="minorHAnsi" w:hAnsiTheme="minorHAnsi" w:cstheme="minorHAnsi"/>
          <w:bCs/>
          <w:sz w:val="22"/>
          <w:szCs w:val="22"/>
        </w:rPr>
        <w:t>została zawarta umowa o następującej treści:</w:t>
      </w:r>
    </w:p>
    <w:p w14:paraId="4F217EDD" w14:textId="77777777" w:rsidR="000E7072" w:rsidRPr="003453DD" w:rsidRDefault="000E7072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30CBAFA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1.</w:t>
      </w:r>
    </w:p>
    <w:p w14:paraId="2A6DE8BB" w14:textId="77777777" w:rsidR="00430644" w:rsidRPr="003453DD" w:rsidRDefault="00430644" w:rsidP="003453DD">
      <w:pPr>
        <w:numPr>
          <w:ilvl w:val="0"/>
          <w:numId w:val="6"/>
        </w:numPr>
        <w:tabs>
          <w:tab w:val="clear" w:pos="72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Zamawiający zleca a Wykonawca przyjmuje do wykonania zadanie :</w:t>
      </w:r>
    </w:p>
    <w:p w14:paraId="55861497" w14:textId="77777777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D0C9B6" w14:textId="3ECA82FF" w:rsidR="00430644" w:rsidRPr="003453DD" w:rsidRDefault="00430644" w:rsidP="003453DD">
      <w:pPr>
        <w:shd w:val="clear" w:color="auto" w:fill="E7E6E6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225190" w:rsidRPr="003453DD">
        <w:rPr>
          <w:rFonts w:asciiTheme="minorHAnsi" w:hAnsiTheme="minorHAnsi" w:cstheme="minorHAnsi"/>
          <w:b/>
          <w:sz w:val="22"/>
          <w:szCs w:val="22"/>
        </w:rPr>
        <w:t>10</w:t>
      </w:r>
      <w:r w:rsidRPr="003453DD">
        <w:rPr>
          <w:rFonts w:asciiTheme="minorHAnsi" w:hAnsiTheme="minorHAnsi" w:cstheme="minorHAnsi"/>
          <w:b/>
          <w:sz w:val="22"/>
          <w:szCs w:val="22"/>
        </w:rPr>
        <w:t xml:space="preserve">00Mg soli do zimowego utrzymania dróg powiatowych </w:t>
      </w:r>
      <w:r w:rsidR="00B35BEE" w:rsidRPr="003453DD">
        <w:rPr>
          <w:rFonts w:asciiTheme="minorHAnsi" w:hAnsiTheme="minorHAnsi" w:cstheme="minorHAnsi"/>
          <w:b/>
          <w:sz w:val="22"/>
          <w:szCs w:val="22"/>
        </w:rPr>
        <w:t>a</w:t>
      </w:r>
      <w:r w:rsidRPr="003453DD">
        <w:rPr>
          <w:rFonts w:asciiTheme="minorHAnsi" w:hAnsiTheme="minorHAnsi" w:cstheme="minorHAnsi"/>
          <w:b/>
          <w:sz w:val="22"/>
          <w:szCs w:val="22"/>
        </w:rPr>
        <w:t xml:space="preserve">dministrowanych przez ZDP w Miechowie w sezonie zimowym </w:t>
      </w:r>
      <w:r w:rsidR="00B61345" w:rsidRPr="003453DD">
        <w:rPr>
          <w:rFonts w:asciiTheme="minorHAnsi" w:hAnsiTheme="minorHAnsi" w:cstheme="minorHAnsi"/>
          <w:b/>
          <w:sz w:val="22"/>
          <w:szCs w:val="22"/>
        </w:rPr>
        <w:t>202</w:t>
      </w:r>
      <w:r w:rsidR="00225190" w:rsidRPr="003453DD">
        <w:rPr>
          <w:rFonts w:asciiTheme="minorHAnsi" w:hAnsiTheme="minorHAnsi" w:cstheme="minorHAnsi"/>
          <w:b/>
          <w:sz w:val="22"/>
          <w:szCs w:val="22"/>
        </w:rPr>
        <w:t>6</w:t>
      </w:r>
      <w:r w:rsidR="003712DF" w:rsidRPr="003453DD">
        <w:rPr>
          <w:rFonts w:asciiTheme="minorHAnsi" w:hAnsiTheme="minorHAnsi" w:cstheme="minorHAnsi"/>
          <w:b/>
          <w:sz w:val="22"/>
          <w:szCs w:val="22"/>
        </w:rPr>
        <w:t>-</w:t>
      </w:r>
      <w:r w:rsidR="00B61345" w:rsidRPr="003453DD">
        <w:rPr>
          <w:rFonts w:asciiTheme="minorHAnsi" w:hAnsiTheme="minorHAnsi" w:cstheme="minorHAnsi"/>
          <w:b/>
          <w:sz w:val="22"/>
          <w:szCs w:val="22"/>
        </w:rPr>
        <w:t>202</w:t>
      </w:r>
      <w:r w:rsidR="00225190" w:rsidRPr="003453DD">
        <w:rPr>
          <w:rFonts w:asciiTheme="minorHAnsi" w:hAnsiTheme="minorHAnsi" w:cstheme="minorHAnsi"/>
          <w:b/>
          <w:sz w:val="22"/>
          <w:szCs w:val="22"/>
        </w:rPr>
        <w:t>7</w:t>
      </w:r>
    </w:p>
    <w:p w14:paraId="4BD71153" w14:textId="77777777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C07E90" w14:textId="77777777" w:rsidR="00430644" w:rsidRPr="003453DD" w:rsidRDefault="00430644" w:rsidP="003453DD">
      <w:pPr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Wykonawca zobowiązuje się do dostarczenia materiałów, które spełniają wymogi ok</w:t>
      </w:r>
      <w:r w:rsidR="0094227C" w:rsidRPr="003453DD">
        <w:rPr>
          <w:rFonts w:asciiTheme="minorHAnsi" w:hAnsiTheme="minorHAnsi" w:cstheme="minorHAnsi"/>
          <w:sz w:val="22"/>
          <w:szCs w:val="22"/>
        </w:rPr>
        <w:t>reślone przez Zamawiającego w S</w:t>
      </w:r>
      <w:r w:rsidRPr="003453DD">
        <w:rPr>
          <w:rFonts w:asciiTheme="minorHAnsi" w:hAnsiTheme="minorHAnsi" w:cstheme="minorHAnsi"/>
          <w:sz w:val="22"/>
          <w:szCs w:val="22"/>
        </w:rPr>
        <w:t>WZ oraz wymogi właściwych przepisów prawa regulujących dopuszczalność stosowania tychże materiałów na drogach  publicznych, zgodnie z  Rozporządzenia Ministra Środowiska z dnia 27 października 2005 roku w sprawie rodzajów i warunków stosowania środków, jakie mogą być używane na drogach publicznych oraz ulicach i placach ( Dz. U. nr 230 poz. 1960 z 2005 roku).</w:t>
      </w:r>
    </w:p>
    <w:p w14:paraId="5C1F24C4" w14:textId="77777777" w:rsidR="005766B4" w:rsidRPr="003453DD" w:rsidRDefault="005766B4" w:rsidP="003453DD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  <w:highlight w:val="yellow"/>
          <w:lang w:eastAsia="zh-CN"/>
        </w:rPr>
      </w:pPr>
    </w:p>
    <w:p w14:paraId="0478B46C" w14:textId="77777777" w:rsidR="005766B4" w:rsidRPr="003453DD" w:rsidRDefault="005766B4" w:rsidP="003453DD">
      <w:pPr>
        <w:ind w:left="426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Dostarczona sól </w:t>
      </w:r>
      <w:r w:rsidRPr="003453DD">
        <w:rPr>
          <w:rFonts w:asciiTheme="minorHAnsi" w:eastAsia="Tahoma" w:hAnsiTheme="minorHAnsi" w:cstheme="minorHAnsi"/>
          <w:sz w:val="22"/>
          <w:szCs w:val="22"/>
        </w:rPr>
        <w:t>(pochodzenia kamiennego lub sól morska)  musi posiadać następujące parametry:</w:t>
      </w:r>
    </w:p>
    <w:p w14:paraId="25AE4211" w14:textId="28DB1A68" w:rsidR="005766B4" w:rsidRPr="003453DD" w:rsidRDefault="005766B4" w:rsidP="003453D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Wymagany skład chemiczny i ziarnowy dla soli do zimowego utrzymania dróg.</w:t>
      </w:r>
    </w:p>
    <w:p w14:paraId="0C0FC286" w14:textId="77777777" w:rsidR="005766B4" w:rsidRPr="003453DD" w:rsidRDefault="005766B4" w:rsidP="003453DD">
      <w:pPr>
        <w:numPr>
          <w:ilvl w:val="0"/>
          <w:numId w:val="29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Skład chemiczny:</w:t>
      </w:r>
    </w:p>
    <w:p w14:paraId="53A65590" w14:textId="77777777" w:rsidR="005766B4" w:rsidRPr="003453DD" w:rsidRDefault="005766B4" w:rsidP="003453DD">
      <w:pPr>
        <w:shd w:val="clear" w:color="auto" w:fill="FFFFFF" w:themeFill="background1"/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chlorek sodu NaCl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`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˃ 90%,</w:t>
      </w:r>
    </w:p>
    <w:p w14:paraId="2F2D48B6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H</w:t>
      </w:r>
      <w:r w:rsidRPr="003453DD">
        <w:rPr>
          <w:rFonts w:asciiTheme="minorHAnsi" w:hAnsiTheme="minorHAnsi" w:cstheme="minorHAnsi"/>
          <w:sz w:val="22"/>
          <w:szCs w:val="22"/>
          <w:vertAlign w:val="subscript"/>
          <w:lang w:eastAsia="zh-CN"/>
        </w:rPr>
        <w:t>2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>O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˂ 3%, </w:t>
      </w:r>
    </w:p>
    <w:p w14:paraId="774B27F5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żelazocjanek potasu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≥ 20mg/kg</w:t>
      </w:r>
    </w:p>
    <w:p w14:paraId="1948EAE7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D684E00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części nierozpuszczalne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</w:p>
    <w:p w14:paraId="458524AD" w14:textId="77777777" w:rsidR="005766B4" w:rsidRPr="003453DD" w:rsidRDefault="005766B4" w:rsidP="003453DD">
      <w:pPr>
        <w:shd w:val="clear" w:color="auto" w:fill="FFFFFF" w:themeFill="background1"/>
        <w:suppressAutoHyphens/>
        <w:ind w:left="851" w:firstLine="78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w wodzie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˂ 8%,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</w:p>
    <w:p w14:paraId="1FDCD00D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SO</w:t>
      </w:r>
      <w:r w:rsidRPr="003453DD">
        <w:rPr>
          <w:rFonts w:asciiTheme="minorHAnsi" w:hAnsiTheme="minorHAnsi" w:cstheme="minorHAnsi"/>
          <w:sz w:val="22"/>
          <w:szCs w:val="22"/>
          <w:vertAlign w:val="subscript"/>
          <w:lang w:eastAsia="zh-CN"/>
        </w:rPr>
        <w:t>3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˂ 3%,</w:t>
      </w:r>
    </w:p>
    <w:p w14:paraId="752635F8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dopuszcza się zawartość CaCl</w:t>
      </w:r>
      <w:r w:rsidRPr="003453DD">
        <w:rPr>
          <w:rFonts w:asciiTheme="minorHAnsi" w:hAnsiTheme="minorHAnsi" w:cstheme="minorHAnsi"/>
          <w:sz w:val="22"/>
          <w:szCs w:val="22"/>
          <w:vertAlign w:val="subscript"/>
          <w:lang w:eastAsia="zh-CN"/>
        </w:rPr>
        <w:t xml:space="preserve">2  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>i/lub MgCl</w:t>
      </w:r>
      <w:r w:rsidRPr="003453DD">
        <w:rPr>
          <w:rFonts w:asciiTheme="minorHAnsi" w:hAnsiTheme="minorHAnsi" w:cstheme="minorHAnsi"/>
          <w:sz w:val="22"/>
          <w:szCs w:val="22"/>
          <w:vertAlign w:val="subscript"/>
          <w:lang w:eastAsia="zh-CN"/>
        </w:rPr>
        <w:t>2</w:t>
      </w:r>
    </w:p>
    <w:p w14:paraId="55F17496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2B128452" w14:textId="77777777" w:rsidR="005766B4" w:rsidRPr="003453DD" w:rsidRDefault="005766B4" w:rsidP="003453DD">
      <w:pPr>
        <w:numPr>
          <w:ilvl w:val="0"/>
          <w:numId w:val="29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Skład ziarnowy:</w:t>
      </w:r>
    </w:p>
    <w:p w14:paraId="006B11DD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lastRenderedPageBreak/>
        <w:t>- ziarna ˃ 8,0mm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 0%,</w:t>
      </w:r>
    </w:p>
    <w:p w14:paraId="2698F71F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ziarna ˃ 6,3mm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˂ 10%,</w:t>
      </w:r>
    </w:p>
    <w:p w14:paraId="554D1DB4" w14:textId="77777777" w:rsidR="005766B4" w:rsidRPr="003453DD" w:rsidRDefault="005766B4" w:rsidP="003453DD">
      <w:pPr>
        <w:suppressAutoHyphens/>
        <w:ind w:left="78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- ziarna ˂ 1 mm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-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ab/>
        <w:t>˂ 50%,</w:t>
      </w:r>
    </w:p>
    <w:p w14:paraId="78154742" w14:textId="77777777" w:rsidR="000E7072" w:rsidRPr="003453DD" w:rsidRDefault="000E7072" w:rsidP="003453DD">
      <w:pPr>
        <w:jc w:val="center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1D88EA4" w14:textId="77777777" w:rsidR="002D4D6D" w:rsidRDefault="002D4D6D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87E5732" w14:textId="77777777" w:rsidR="003453DD" w:rsidRPr="003453DD" w:rsidRDefault="003453DD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5BA30A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2.</w:t>
      </w:r>
    </w:p>
    <w:p w14:paraId="4D8A9E68" w14:textId="287E2871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Termin końcowy wykonania przedmiotu zamówienia –  </w:t>
      </w:r>
      <w:r w:rsidRPr="003453DD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225190" w:rsidRPr="003453DD">
        <w:rPr>
          <w:rFonts w:asciiTheme="minorHAnsi" w:hAnsiTheme="minorHAnsi" w:cstheme="minorHAnsi"/>
          <w:b/>
          <w:sz w:val="22"/>
          <w:szCs w:val="22"/>
        </w:rPr>
        <w:t>15.01.2027r</w:t>
      </w:r>
      <w:r w:rsidRPr="003453DD">
        <w:rPr>
          <w:rFonts w:asciiTheme="minorHAnsi" w:hAnsiTheme="minorHAnsi" w:cstheme="minorHAnsi"/>
          <w:b/>
          <w:sz w:val="22"/>
          <w:szCs w:val="22"/>
        </w:rPr>
        <w:t>.</w:t>
      </w:r>
    </w:p>
    <w:p w14:paraId="59EBEB93" w14:textId="77777777" w:rsidR="00430644" w:rsidRPr="003453DD" w:rsidRDefault="00430644" w:rsidP="003453DD">
      <w:pPr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453DD">
        <w:rPr>
          <w:rFonts w:asciiTheme="minorHAnsi" w:hAnsiTheme="minorHAnsi" w:cstheme="minorHAnsi"/>
          <w:b/>
          <w:sz w:val="22"/>
          <w:szCs w:val="22"/>
          <w:lang w:eastAsia="en-US"/>
        </w:rPr>
        <w:t>Termin rozpoczęcia dostaw od dnia podpisania umowy z Wykonawcą.</w:t>
      </w:r>
    </w:p>
    <w:p w14:paraId="4AB9408A" w14:textId="77777777" w:rsidR="00001F87" w:rsidRPr="003453DD" w:rsidRDefault="00001F87" w:rsidP="003453DD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Przewidywany harmonogram dostaw (3 transze):</w:t>
      </w:r>
    </w:p>
    <w:p w14:paraId="3FEDDBAE" w14:textId="55104A53" w:rsidR="00001F87" w:rsidRPr="003453DD" w:rsidRDefault="00001F87" w:rsidP="003453DD">
      <w:pPr>
        <w:suppressAutoHyphens/>
        <w:autoSpaceDE w:val="0"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do </w:t>
      </w:r>
      <w:r w:rsidR="00071406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15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.10.20</w:t>
      </w:r>
      <w:r w:rsidR="00B61345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225190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6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r. – </w:t>
      </w:r>
      <w:r w:rsidR="00225190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4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00Mg</w:t>
      </w:r>
    </w:p>
    <w:p w14:paraId="23116B1E" w14:textId="2265A28A" w:rsidR="00001F87" w:rsidRPr="003453DD" w:rsidRDefault="00001F87" w:rsidP="003453DD">
      <w:pPr>
        <w:suppressAutoHyphens/>
        <w:autoSpaceDE w:val="0"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do</w:t>
      </w:r>
      <w:r w:rsidR="00225190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30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.1</w:t>
      </w:r>
      <w:r w:rsidR="00071406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1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.20</w:t>
      </w:r>
      <w:r w:rsidR="00B61345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225190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6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r. – </w:t>
      </w:r>
      <w:r w:rsidR="00071406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00Mg</w:t>
      </w:r>
    </w:p>
    <w:p w14:paraId="6E472D9F" w14:textId="0C919C07" w:rsidR="00001F87" w:rsidRPr="003453DD" w:rsidRDefault="00001F87" w:rsidP="003453DD">
      <w:pPr>
        <w:suppressAutoHyphens/>
        <w:autoSpaceDE w:val="0"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do </w:t>
      </w:r>
      <w:r w:rsidR="00225190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15.01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.202</w:t>
      </w:r>
      <w:r w:rsidR="00225190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7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r. – </w:t>
      </w:r>
      <w:r w:rsidR="00110F96"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00Mg</w:t>
      </w:r>
    </w:p>
    <w:p w14:paraId="3BAE10CB" w14:textId="77777777" w:rsidR="00D05652" w:rsidRPr="003453DD" w:rsidRDefault="00D05652" w:rsidP="003453DD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FC7021B" w14:textId="4B17A765" w:rsidR="00001F87" w:rsidRPr="003453DD" w:rsidRDefault="00001F87" w:rsidP="003453DD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Dostawy będą realizowane w transzach ze wskazaniem żądanych ilości materiału na wezwanie telefoniczne (mailowe) Zamawiającego. </w:t>
      </w:r>
      <w:r w:rsidR="00804883" w:rsidRPr="003453DD">
        <w:rPr>
          <w:rFonts w:asciiTheme="minorHAnsi" w:hAnsiTheme="minorHAnsi" w:cstheme="minorHAnsi"/>
          <w:sz w:val="22"/>
          <w:szCs w:val="22"/>
          <w:lang w:eastAsia="zh-CN"/>
        </w:rPr>
        <w:t>Wykonawca po wezwaniu przez</w:t>
      </w:r>
      <w:r w:rsidR="003057ED"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804883" w:rsidRPr="003453DD">
        <w:rPr>
          <w:rFonts w:asciiTheme="minorHAnsi" w:hAnsiTheme="minorHAnsi" w:cstheme="minorHAnsi"/>
          <w:sz w:val="22"/>
          <w:szCs w:val="22"/>
          <w:lang w:eastAsia="zh-CN"/>
        </w:rPr>
        <w:t>Zamawiającego rozpocznie dostawy niezwłocznie.</w:t>
      </w:r>
    </w:p>
    <w:p w14:paraId="4D7AB213" w14:textId="77777777" w:rsidR="00001F87" w:rsidRPr="003453DD" w:rsidRDefault="00001F87" w:rsidP="003453DD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Wykonawca wystawi fakturę odrębnie za każdą dostarczoną partię materiału.</w:t>
      </w:r>
    </w:p>
    <w:p w14:paraId="1E9414F9" w14:textId="77777777" w:rsidR="003057ED" w:rsidRPr="003453DD" w:rsidRDefault="003057ED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DF18C37" w14:textId="657D9A44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3.</w:t>
      </w:r>
    </w:p>
    <w:p w14:paraId="369D2546" w14:textId="77777777" w:rsidR="00430644" w:rsidRPr="003453DD" w:rsidRDefault="00430644" w:rsidP="003453DD">
      <w:pPr>
        <w:numPr>
          <w:ilvl w:val="0"/>
          <w:numId w:val="7"/>
        </w:numPr>
        <w:tabs>
          <w:tab w:val="clear" w:pos="720"/>
        </w:tabs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Za wykonanie przedmiotu umowy ustala się wynagrodzenie: </w:t>
      </w:r>
    </w:p>
    <w:p w14:paraId="45ABBBAE" w14:textId="77777777" w:rsidR="00430644" w:rsidRPr="003453DD" w:rsidRDefault="00430644" w:rsidP="003453D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Cena jednostkowa...................... zł/tonę  (netto),</w:t>
      </w:r>
    </w:p>
    <w:p w14:paraId="4CB4AEE3" w14:textId="7AF3B120" w:rsidR="0097515F" w:rsidRPr="003453DD" w:rsidRDefault="00430644" w:rsidP="003453DD">
      <w:pPr>
        <w:ind w:left="27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Przewidywana wartość wynagrodzenia umownego </w:t>
      </w:r>
      <w:r w:rsidR="003453DD">
        <w:rPr>
          <w:rFonts w:asciiTheme="minorHAnsi" w:hAnsiTheme="minorHAnsi" w:cstheme="minorHAnsi"/>
          <w:sz w:val="22"/>
          <w:szCs w:val="22"/>
        </w:rPr>
        <w:t xml:space="preserve">za 1000 Mg </w:t>
      </w:r>
      <w:r w:rsidRPr="003453DD">
        <w:rPr>
          <w:rFonts w:asciiTheme="minorHAnsi" w:hAnsiTheme="minorHAnsi" w:cstheme="minorHAnsi"/>
          <w:sz w:val="22"/>
          <w:szCs w:val="22"/>
        </w:rPr>
        <w:t>wynosi :</w:t>
      </w:r>
    </w:p>
    <w:p w14:paraId="684BE676" w14:textId="7CCA2CEB" w:rsidR="00430644" w:rsidRPr="003453DD" w:rsidRDefault="0097515F" w:rsidP="003453DD">
      <w:pPr>
        <w:ind w:left="27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……………………….zł netto VAT …%</w:t>
      </w:r>
      <w:r w:rsidR="00430644"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="00430644" w:rsidRPr="003453DD">
        <w:rPr>
          <w:rFonts w:asciiTheme="minorHAnsi" w:hAnsiTheme="minorHAnsi" w:cstheme="minorHAnsi"/>
          <w:b/>
          <w:sz w:val="22"/>
          <w:szCs w:val="22"/>
        </w:rPr>
        <w:t xml:space="preserve">……………………zł brutto, </w:t>
      </w:r>
    </w:p>
    <w:p w14:paraId="42D53E6B" w14:textId="77777777" w:rsidR="00430644" w:rsidRPr="003453DD" w:rsidRDefault="00430644" w:rsidP="003453D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słownie: .................................................................................................................................</w:t>
      </w:r>
    </w:p>
    <w:p w14:paraId="09C86AE3" w14:textId="77777777" w:rsidR="00430644" w:rsidRPr="003453DD" w:rsidRDefault="00430644" w:rsidP="003453D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4D11055" w14:textId="4A444DF5" w:rsidR="003057ED" w:rsidRPr="003453DD" w:rsidRDefault="003057ED" w:rsidP="003453DD">
      <w:pPr>
        <w:numPr>
          <w:ilvl w:val="0"/>
          <w:numId w:val="7"/>
        </w:numPr>
        <w:tabs>
          <w:tab w:val="clear" w:pos="720"/>
        </w:tabs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b/>
          <w:kern w:val="28"/>
          <w:sz w:val="22"/>
          <w:szCs w:val="22"/>
          <w:lang w:eastAsia="zh-CN"/>
        </w:rPr>
        <w:t>C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ena obejmuje koszt dostarczenia i rozładunku  soli (koszt materiału wraz z transportem) do siedziby Drogowej Służby Interwencyjnej w Miechowie przy ul. Piłsudskiego 76 (baza „Poradów”).</w:t>
      </w:r>
    </w:p>
    <w:p w14:paraId="7F3BD10E" w14:textId="77777777" w:rsidR="00A871BC" w:rsidRPr="003453DD" w:rsidRDefault="00430644" w:rsidP="003453DD">
      <w:pPr>
        <w:numPr>
          <w:ilvl w:val="0"/>
          <w:numId w:val="7"/>
        </w:numPr>
        <w:tabs>
          <w:tab w:val="clear" w:pos="720"/>
        </w:tabs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Informacje o rozpoczęciu terminu realizacji dostaw określonych w</w:t>
      </w:r>
      <w:r w:rsidR="003057ED"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Pr="003453DD">
        <w:rPr>
          <w:rFonts w:asciiTheme="minorHAnsi" w:hAnsiTheme="minorHAnsi" w:cstheme="minorHAnsi"/>
          <w:sz w:val="22"/>
          <w:szCs w:val="22"/>
        </w:rPr>
        <w:t>§</w:t>
      </w:r>
      <w:r w:rsidR="00C44A9C" w:rsidRPr="003453DD">
        <w:rPr>
          <w:rFonts w:asciiTheme="minorHAnsi" w:hAnsiTheme="minorHAnsi" w:cstheme="minorHAnsi"/>
          <w:sz w:val="22"/>
          <w:szCs w:val="22"/>
        </w:rPr>
        <w:t>2</w:t>
      </w:r>
      <w:r w:rsidRPr="003453DD">
        <w:rPr>
          <w:rFonts w:asciiTheme="minorHAnsi" w:hAnsiTheme="minorHAnsi" w:cstheme="minorHAnsi"/>
          <w:sz w:val="22"/>
          <w:szCs w:val="22"/>
        </w:rPr>
        <w:t xml:space="preserve"> będą zgłaszane </w:t>
      </w:r>
      <w:r w:rsidR="002108C4" w:rsidRPr="003453DD">
        <w:rPr>
          <w:rFonts w:asciiTheme="minorHAnsi" w:hAnsiTheme="minorHAnsi" w:cstheme="minorHAnsi"/>
          <w:sz w:val="22"/>
          <w:szCs w:val="22"/>
        </w:rPr>
        <w:t>e-mail</w:t>
      </w:r>
      <w:r w:rsidRPr="003453DD">
        <w:rPr>
          <w:rFonts w:asciiTheme="minorHAnsi" w:hAnsiTheme="minorHAnsi" w:cstheme="minorHAnsi"/>
          <w:sz w:val="22"/>
          <w:szCs w:val="22"/>
        </w:rPr>
        <w:t xml:space="preserve"> na adres wskazany w niniejszej umowie oraz dodatkowo telefonicznie  do osoby wskazanej w §4 niniejszej umowy.</w:t>
      </w:r>
    </w:p>
    <w:p w14:paraId="53B7E332" w14:textId="637449B0" w:rsidR="00A871BC" w:rsidRPr="003453DD" w:rsidRDefault="00A871BC" w:rsidP="003453DD">
      <w:pPr>
        <w:numPr>
          <w:ilvl w:val="0"/>
          <w:numId w:val="7"/>
        </w:numPr>
        <w:tabs>
          <w:tab w:val="clear" w:pos="720"/>
        </w:tabs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PRAWO OPCJI   </w:t>
      </w:r>
    </w:p>
    <w:p w14:paraId="5093E34F" w14:textId="7A6C4CE1" w:rsidR="00A871BC" w:rsidRPr="003453DD" w:rsidRDefault="00A871BC" w:rsidP="003453DD">
      <w:pPr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Zamawiający korzystając z prawa opcji, określonego w art. 441 ustawy z dnia 11 września 2019 r. Prawo Zamówień Publicznych, określa, iż maksymalna ilość przedmiotu zamówienia wynosi 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1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00 Mg.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 Wskazana ilość obejmuje cały asortyment, jednocześnie wskazuje, korzystając z prawa opcji, minimalny zakres przedmiotu zamówienia to 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7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00Mg.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14:paraId="548427FD" w14:textId="31601755" w:rsidR="00A871BC" w:rsidRPr="003453DD" w:rsidRDefault="00A871BC" w:rsidP="003453DD">
      <w:pPr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Przewidywana dostawa soli drogowej obejmuje łączną ilość 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1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00 Mg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 Zamawiający przewiduje prawo opcji polegające na tym, że 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Zamawiający gwarantuje odbiór  dostawy soli drogowej w zamówieniu podstawowym, w ilości 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7</w:t>
      </w:r>
      <w:r w:rsidRPr="003453DD">
        <w:rPr>
          <w:rFonts w:asciiTheme="minorHAnsi" w:hAnsiTheme="minorHAnsi" w:cstheme="minorHAnsi"/>
          <w:b/>
          <w:sz w:val="22"/>
          <w:szCs w:val="22"/>
          <w:lang w:eastAsia="zh-CN"/>
        </w:rPr>
        <w:t>00 Mg.</w:t>
      </w: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14:paraId="6CFEEA07" w14:textId="77777777" w:rsidR="00A871BC" w:rsidRPr="003453DD" w:rsidRDefault="00A871BC" w:rsidP="003453DD">
      <w:pPr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Kolejne dostawy soli drogowej, w maksymalnej ilości 300 Mg, są opcjonalne i będą realizowane etapami według potrzeb Zamawiającego, przy czym minimalna wielkość każdej kolejnej dostawy w danym etapie wyniesie ok.25 Mg (wg wagi wskazanej w dokumencie WZ). W przypadku skorzystania z prawa opcji Zamawiający zastrzega sobie prawo rezygnacji z części Zamówienia opcjonalnego bez ponoszenia konsekwencji finansowych.</w:t>
      </w:r>
    </w:p>
    <w:p w14:paraId="0A64F593" w14:textId="77777777" w:rsidR="00A871BC" w:rsidRPr="003453DD" w:rsidRDefault="00A871BC" w:rsidP="003453DD">
      <w:pPr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Wykonawcy nie przysługuje żadne roszczenie w stosunku do Zamawiającego w przypadku, gdy Zamawiający z prawa opcji nie skorzysta. Realizacja zamówienia objętego opcją jest wyłącznie uprawnieniem Zamawiającego.</w:t>
      </w:r>
    </w:p>
    <w:p w14:paraId="5E2DB296" w14:textId="5F63C621" w:rsidR="00A871BC" w:rsidRPr="003453DD" w:rsidRDefault="00A871BC" w:rsidP="003453DD">
      <w:pPr>
        <w:pStyle w:val="Akapitzlist"/>
        <w:numPr>
          <w:ilvl w:val="0"/>
          <w:numId w:val="7"/>
        </w:numPr>
        <w:tabs>
          <w:tab w:val="clear" w:pos="720"/>
          <w:tab w:val="num" w:pos="567"/>
        </w:tabs>
        <w:suppressAutoHyphens/>
        <w:spacing w:after="0" w:line="240" w:lineRule="auto"/>
        <w:ind w:hanging="578"/>
        <w:rPr>
          <w:rFonts w:asciiTheme="minorHAnsi" w:hAnsiTheme="minorHAnsi" w:cstheme="minorHAnsi"/>
          <w:b/>
          <w:bCs/>
          <w:lang w:eastAsia="zh-CN"/>
        </w:rPr>
      </w:pPr>
      <w:r w:rsidRPr="003453DD">
        <w:rPr>
          <w:rFonts w:asciiTheme="minorHAnsi" w:hAnsiTheme="minorHAnsi" w:cstheme="minorHAnsi"/>
          <w:b/>
          <w:bCs/>
          <w:lang w:eastAsia="zh-CN"/>
        </w:rPr>
        <w:t>WARUNKI SKORZYSTANIA Z PRAWA OPCJI:</w:t>
      </w:r>
    </w:p>
    <w:p w14:paraId="1A290873" w14:textId="77777777" w:rsidR="00A871BC" w:rsidRPr="003453DD" w:rsidRDefault="00A871BC" w:rsidP="003453DD">
      <w:pPr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Zamawiający uzależnia możliwość wykonania zakresu objętego prawem opcji faktycznymi potrzebami oraz warunkami atmosferycznymi. </w:t>
      </w:r>
    </w:p>
    <w:p w14:paraId="3335E318" w14:textId="77777777" w:rsidR="00A871BC" w:rsidRPr="003453DD" w:rsidRDefault="00A871BC" w:rsidP="003453DD">
      <w:pPr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Zamówienie opcjonalne nie stanowi zobowiązania Zamawiającego do jego udzielenia, jak również nie stanowi podstawy do dochodzenia przez Wykonawcę roszczeń odszkodowawczych z tytułu niezrealizowania tego zamówienia. Oświadczenie woli Zamawiającego o realizacji zamówienia opcjonalnego jest wyłącznym uprawnieniem Zamawiającego.</w:t>
      </w:r>
    </w:p>
    <w:p w14:paraId="3555D5DA" w14:textId="77777777" w:rsidR="00A871BC" w:rsidRPr="003453DD" w:rsidRDefault="00A871BC" w:rsidP="003453DD">
      <w:pPr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 xml:space="preserve">Korzystanie z prawa opcji przez Zamawiającego może być dokonane jednorazowo na cały zakres zamówienia opcjonalnego lub w kilku częściach, poprzez złożenie oświadczenia przez Zamawiającego. </w:t>
      </w:r>
    </w:p>
    <w:p w14:paraId="38F9E6A2" w14:textId="77777777" w:rsidR="00A871BC" w:rsidRPr="003453DD" w:rsidRDefault="00A871BC" w:rsidP="003453DD">
      <w:pPr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Wykonawca jest zobowiązany do zrealizowania zamówienia objętego prawem opcji na zasadach ogólnych Zamówienia.</w:t>
      </w:r>
    </w:p>
    <w:p w14:paraId="6611B7E8" w14:textId="77777777" w:rsidR="00A871BC" w:rsidRPr="003453DD" w:rsidRDefault="00A871BC" w:rsidP="003453DD">
      <w:pPr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453DD">
        <w:rPr>
          <w:rFonts w:asciiTheme="minorHAnsi" w:hAnsiTheme="minorHAnsi" w:cstheme="minorHAnsi"/>
          <w:sz w:val="22"/>
          <w:szCs w:val="22"/>
          <w:lang w:eastAsia="zh-CN"/>
        </w:rPr>
        <w:t>Rozliczenie przedmiotu zamówienia objętego zakresem zarówno podstawowym jak i opcjonalnym nastąpi na podstawie cen wskazanych w ofercie Wykonawcy.</w:t>
      </w:r>
    </w:p>
    <w:p w14:paraId="010B6AFD" w14:textId="77777777" w:rsidR="000E7072" w:rsidRPr="003453DD" w:rsidRDefault="000E7072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E1421C9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4.</w:t>
      </w:r>
    </w:p>
    <w:p w14:paraId="5560E680" w14:textId="77777777" w:rsidR="00EF723C" w:rsidRPr="003453DD" w:rsidRDefault="00EF723C" w:rsidP="003453DD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Przedstawicielem Wykonawcy w sprawach realizacji niniejszej umowy będzie:  </w:t>
      </w:r>
    </w:p>
    <w:p w14:paraId="0177909C" w14:textId="587D9FF5" w:rsidR="00EF723C" w:rsidRPr="003453DD" w:rsidRDefault="00EF723C" w:rsidP="003453DD">
      <w:p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..........................................................................................tel. ……….…, </w:t>
      </w:r>
      <w:r w:rsidR="002108C4" w:rsidRPr="003453DD">
        <w:rPr>
          <w:rFonts w:asciiTheme="minorHAnsi" w:hAnsiTheme="minorHAnsi" w:cstheme="minorHAnsi"/>
          <w:sz w:val="22"/>
          <w:szCs w:val="22"/>
        </w:rPr>
        <w:t>e</w:t>
      </w:r>
      <w:r w:rsidRPr="003453DD">
        <w:rPr>
          <w:rFonts w:asciiTheme="minorHAnsi" w:hAnsiTheme="minorHAnsi" w:cstheme="minorHAnsi"/>
          <w:sz w:val="22"/>
          <w:szCs w:val="22"/>
        </w:rPr>
        <w:t xml:space="preserve">mail ……………  </w:t>
      </w:r>
    </w:p>
    <w:p w14:paraId="62F37335" w14:textId="77777777" w:rsidR="00EF723C" w:rsidRPr="003453DD" w:rsidRDefault="00EF723C" w:rsidP="003453DD">
      <w:p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Zmiana przedstawiciela wymaga pisemnego zawiadomienia Zamawiającego.</w:t>
      </w:r>
    </w:p>
    <w:p w14:paraId="30979D7C" w14:textId="77777777" w:rsidR="00EF723C" w:rsidRPr="003453DD" w:rsidRDefault="00EF723C" w:rsidP="003453DD">
      <w:p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3816C32" w14:textId="77777777" w:rsidR="00EF723C" w:rsidRPr="003453DD" w:rsidRDefault="00EF723C" w:rsidP="003453DD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Przedstawicielem Zamawiającego w sprawach realizacji niniejszej umowy będzie:  </w:t>
      </w:r>
    </w:p>
    <w:p w14:paraId="1A72BE2A" w14:textId="2F4C434E" w:rsidR="00EF723C" w:rsidRPr="003453DD" w:rsidRDefault="00B61345" w:rsidP="003453DD">
      <w:pPr>
        <w:tabs>
          <w:tab w:val="num" w:pos="426"/>
        </w:tabs>
        <w:ind w:left="426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="00EF723C" w:rsidRPr="003453DD">
        <w:rPr>
          <w:rFonts w:asciiTheme="minorHAnsi" w:hAnsiTheme="minorHAnsi" w:cstheme="minorHAnsi"/>
          <w:sz w:val="22"/>
          <w:szCs w:val="22"/>
          <w:lang w:val="en-US"/>
        </w:rPr>
        <w:t xml:space="preserve">tel. ………….…, </w:t>
      </w:r>
      <w:r w:rsidR="002108C4" w:rsidRPr="003453DD">
        <w:rPr>
          <w:rFonts w:asciiTheme="minorHAnsi" w:hAnsiTheme="minorHAnsi" w:cstheme="minorHAnsi"/>
          <w:sz w:val="22"/>
          <w:szCs w:val="22"/>
          <w:lang w:val="en-US"/>
        </w:rPr>
        <w:t>e</w:t>
      </w:r>
      <w:r w:rsidR="00EF723C" w:rsidRPr="003453DD">
        <w:rPr>
          <w:rFonts w:asciiTheme="minorHAnsi" w:hAnsiTheme="minorHAnsi" w:cstheme="minorHAnsi"/>
          <w:sz w:val="22"/>
          <w:szCs w:val="22"/>
          <w:lang w:val="en-US"/>
        </w:rPr>
        <w:t xml:space="preserve">mail ……………  </w:t>
      </w:r>
    </w:p>
    <w:p w14:paraId="3EF60B67" w14:textId="77777777" w:rsidR="00EF723C" w:rsidRPr="003453DD" w:rsidRDefault="00EF723C" w:rsidP="003453DD">
      <w:p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Zmiana przedstawiciela wymaga pisemnego zawiadomienia Wykonawcy.</w:t>
      </w:r>
    </w:p>
    <w:p w14:paraId="713BE0C0" w14:textId="77777777" w:rsidR="0094227C" w:rsidRPr="003453DD" w:rsidRDefault="0094227C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41870C3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5.</w:t>
      </w:r>
    </w:p>
    <w:p w14:paraId="68AAE13F" w14:textId="77777777" w:rsidR="0094227C" w:rsidRPr="003453DD" w:rsidRDefault="0094227C" w:rsidP="003453DD">
      <w:pPr>
        <w:pStyle w:val="Akapitzlist"/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  <w:strike/>
        </w:rPr>
      </w:pPr>
      <w:r w:rsidRPr="003453DD">
        <w:rPr>
          <w:rFonts w:asciiTheme="minorHAnsi" w:hAnsiTheme="minorHAnsi" w:cstheme="minorHAnsi"/>
        </w:rPr>
        <w:t>Wykonawca – zgodnie z oświadczeniem zawartym w Ofercie – przedmiot zamówienia wykona sam siłami własnymi* / sami za wyjątkiem prac które zostaną wykonane przez Podwykonawców, o ile są znani na etapie składania oferty *</w:t>
      </w:r>
    </w:p>
    <w:p w14:paraId="7E902A30" w14:textId="77777777" w:rsidR="0094227C" w:rsidRPr="003453DD" w:rsidRDefault="0094227C" w:rsidP="003453DD">
      <w:pPr>
        <w:numPr>
          <w:ilvl w:val="0"/>
          <w:numId w:val="11"/>
        </w:numPr>
        <w:tabs>
          <w:tab w:val="num" w:pos="1134"/>
        </w:tabs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65830519"/>
      <w:bookmarkStart w:id="1" w:name="_Hlk65847648"/>
      <w:r w:rsidRPr="003453DD">
        <w:rPr>
          <w:rFonts w:asciiTheme="minorHAnsi" w:hAnsiTheme="minorHAnsi" w:cstheme="minorHAnsi"/>
          <w:sz w:val="22"/>
          <w:szCs w:val="22"/>
        </w:rPr>
        <w:t xml:space="preserve">Podwykonawca ……………………………………………………………………………………….. </w:t>
      </w:r>
    </w:p>
    <w:p w14:paraId="7BAF80C0" w14:textId="77777777" w:rsidR="0094227C" w:rsidRPr="003453DD" w:rsidRDefault="0094227C" w:rsidP="003453DD">
      <w:pPr>
        <w:tabs>
          <w:tab w:val="num" w:pos="426"/>
        </w:tabs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(nazwa firmy podwykonawcy)</w:t>
      </w:r>
    </w:p>
    <w:p w14:paraId="16EB35C5" w14:textId="77777777" w:rsidR="0094227C" w:rsidRPr="003453DD" w:rsidRDefault="0094227C" w:rsidP="003453DD">
      <w:pPr>
        <w:tabs>
          <w:tab w:val="num" w:pos="426"/>
        </w:tabs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587A8F52" w14:textId="77777777" w:rsidR="00A65F87" w:rsidRPr="003453DD" w:rsidRDefault="0094227C" w:rsidP="003453DD">
      <w:pPr>
        <w:tabs>
          <w:tab w:val="num" w:pos="426"/>
        </w:tabs>
        <w:ind w:left="567" w:hanging="567"/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lastRenderedPageBreak/>
        <w:t xml:space="preserve">wykona część zamówienia   ………………………………………………………………                                                                          </w:t>
      </w:r>
      <w:r w:rsidR="002272FE" w:rsidRPr="003453DD">
        <w:rPr>
          <w:rFonts w:asciiTheme="minorHAnsi" w:hAnsiTheme="minorHAnsi" w:cstheme="minorHAnsi"/>
          <w:sz w:val="22"/>
          <w:szCs w:val="22"/>
        </w:rPr>
        <w:t xml:space="preserve">                        </w:t>
      </w:r>
    </w:p>
    <w:p w14:paraId="70D924F0" w14:textId="77777777" w:rsidR="0094227C" w:rsidRPr="003453DD" w:rsidRDefault="00A65F87" w:rsidP="003453DD">
      <w:pPr>
        <w:tabs>
          <w:tab w:val="num" w:pos="426"/>
        </w:tabs>
        <w:ind w:left="567" w:hanging="567"/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                                  </w:t>
      </w:r>
      <w:r w:rsidR="0094227C" w:rsidRPr="003453DD">
        <w:rPr>
          <w:rFonts w:asciiTheme="minorHAnsi" w:hAnsiTheme="minorHAnsi" w:cstheme="minorHAnsi"/>
          <w:sz w:val="22"/>
          <w:szCs w:val="22"/>
        </w:rPr>
        <w:t>(zakres robót</w:t>
      </w:r>
      <w:r w:rsidR="00001F87" w:rsidRPr="003453DD">
        <w:rPr>
          <w:rFonts w:asciiTheme="minorHAnsi" w:hAnsiTheme="minorHAnsi" w:cstheme="minorHAnsi"/>
          <w:sz w:val="22"/>
          <w:szCs w:val="22"/>
        </w:rPr>
        <w:t xml:space="preserve">/ dostaw </w:t>
      </w:r>
      <w:r w:rsidR="0094227C" w:rsidRPr="003453DD">
        <w:rPr>
          <w:rFonts w:asciiTheme="minorHAnsi" w:hAnsiTheme="minorHAnsi" w:cstheme="minorHAnsi"/>
          <w:sz w:val="22"/>
          <w:szCs w:val="22"/>
        </w:rPr>
        <w:t>powierzony podwykonawcy</w:t>
      </w:r>
      <w:bookmarkEnd w:id="0"/>
      <w:r w:rsidR="0094227C" w:rsidRPr="003453DD">
        <w:rPr>
          <w:rFonts w:asciiTheme="minorHAnsi" w:hAnsiTheme="minorHAnsi" w:cstheme="minorHAnsi"/>
          <w:sz w:val="22"/>
          <w:szCs w:val="22"/>
        </w:rPr>
        <w:t>)</w:t>
      </w:r>
    </w:p>
    <w:bookmarkEnd w:id="1"/>
    <w:p w14:paraId="556AF775" w14:textId="77777777" w:rsidR="0094227C" w:rsidRPr="003453DD" w:rsidRDefault="0094227C" w:rsidP="003453DD">
      <w:pPr>
        <w:tabs>
          <w:tab w:val="num" w:pos="426"/>
        </w:tabs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03A42F7B" w14:textId="77777777" w:rsidR="0094227C" w:rsidRPr="003453DD" w:rsidRDefault="0094227C" w:rsidP="003453DD">
      <w:pPr>
        <w:numPr>
          <w:ilvl w:val="0"/>
          <w:numId w:val="11"/>
        </w:numPr>
        <w:tabs>
          <w:tab w:val="num" w:pos="1134"/>
        </w:tabs>
        <w:ind w:left="567" w:hanging="567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Podwykonawca ……………………………………………………………………………………                                                                      </w:t>
      </w:r>
    </w:p>
    <w:p w14:paraId="4CBE2B58" w14:textId="77777777" w:rsidR="0094227C" w:rsidRPr="003453DD" w:rsidRDefault="0094227C" w:rsidP="003453DD">
      <w:pPr>
        <w:ind w:left="567" w:hanging="567"/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                               (nazwa firmy podwykonawcy)</w:t>
      </w:r>
    </w:p>
    <w:p w14:paraId="3691A882" w14:textId="77777777" w:rsidR="0094227C" w:rsidRPr="003453DD" w:rsidRDefault="0094227C" w:rsidP="003453DD">
      <w:pPr>
        <w:tabs>
          <w:tab w:val="num" w:pos="426"/>
        </w:tabs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ab/>
        <w:t>wykona część zamówienia  ……………………………………………………………………</w:t>
      </w:r>
    </w:p>
    <w:p w14:paraId="0CFA5F64" w14:textId="77777777" w:rsidR="0094227C" w:rsidRPr="003453DD" w:rsidRDefault="002272FE" w:rsidP="003453DD">
      <w:pPr>
        <w:tabs>
          <w:tab w:val="num" w:pos="426"/>
        </w:tabs>
        <w:ind w:left="567" w:hanging="567"/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="00A65F87" w:rsidRPr="003453DD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3453DD">
        <w:rPr>
          <w:rFonts w:asciiTheme="minorHAnsi" w:hAnsiTheme="minorHAnsi" w:cstheme="minorHAnsi"/>
          <w:sz w:val="22"/>
          <w:szCs w:val="22"/>
        </w:rPr>
        <w:t>(</w:t>
      </w:r>
      <w:r w:rsidR="0094227C" w:rsidRPr="003453DD">
        <w:rPr>
          <w:rFonts w:asciiTheme="minorHAnsi" w:hAnsiTheme="minorHAnsi" w:cstheme="minorHAnsi"/>
          <w:sz w:val="22"/>
          <w:szCs w:val="22"/>
        </w:rPr>
        <w:t>zakres robót</w:t>
      </w:r>
      <w:r w:rsidR="00001F87" w:rsidRPr="003453DD">
        <w:rPr>
          <w:rFonts w:asciiTheme="minorHAnsi" w:hAnsiTheme="minorHAnsi" w:cstheme="minorHAnsi"/>
          <w:sz w:val="22"/>
          <w:szCs w:val="22"/>
        </w:rPr>
        <w:t xml:space="preserve">/ dostaw </w:t>
      </w:r>
      <w:r w:rsidR="0094227C" w:rsidRPr="003453DD">
        <w:rPr>
          <w:rFonts w:asciiTheme="minorHAnsi" w:hAnsiTheme="minorHAnsi" w:cstheme="minorHAnsi"/>
          <w:sz w:val="22"/>
          <w:szCs w:val="22"/>
        </w:rPr>
        <w:t xml:space="preserve"> powierzony podwykonawcy)</w:t>
      </w:r>
    </w:p>
    <w:p w14:paraId="7C2A42D6" w14:textId="77777777" w:rsidR="0094227C" w:rsidRPr="003453DD" w:rsidRDefault="0094227C" w:rsidP="003453DD">
      <w:pPr>
        <w:pStyle w:val="Zwykytekst2"/>
        <w:ind w:left="567" w:hanging="567"/>
        <w:jc w:val="both"/>
        <w:rPr>
          <w:rFonts w:asciiTheme="minorHAnsi" w:hAnsiTheme="minorHAnsi" w:cstheme="minorHAnsi"/>
          <w:i/>
          <w:w w:val="90"/>
          <w:sz w:val="22"/>
          <w:szCs w:val="22"/>
        </w:rPr>
      </w:pPr>
      <w:r w:rsidRPr="003453DD">
        <w:rPr>
          <w:rFonts w:asciiTheme="minorHAnsi" w:hAnsiTheme="minorHAnsi" w:cstheme="minorHAnsi"/>
          <w:i/>
          <w:w w:val="90"/>
          <w:sz w:val="22"/>
          <w:szCs w:val="22"/>
        </w:rPr>
        <w:t>* niepotrzebne skreślić</w:t>
      </w:r>
    </w:p>
    <w:p w14:paraId="7C52FED4" w14:textId="77777777" w:rsidR="0094227C" w:rsidRPr="003453DD" w:rsidRDefault="0094227C" w:rsidP="003453DD">
      <w:pPr>
        <w:ind w:left="567" w:hanging="567"/>
        <w:rPr>
          <w:rFonts w:asciiTheme="minorHAnsi" w:hAnsiTheme="minorHAnsi" w:cstheme="minorHAnsi"/>
          <w:i/>
          <w:strike/>
          <w:w w:val="90"/>
          <w:sz w:val="22"/>
          <w:szCs w:val="22"/>
        </w:rPr>
      </w:pPr>
    </w:p>
    <w:p w14:paraId="17070B39" w14:textId="77777777" w:rsidR="0094227C" w:rsidRPr="003453DD" w:rsidRDefault="0094227C" w:rsidP="003453DD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Wykonawca odpowiada za działania i zaniechania osób, podmiotów  z których pomocą realizuje zakres umowy, jak również osób, podmiotów którym wykonanie zobowiązań powierza, jak za własne działania lub zaniechania.</w:t>
      </w:r>
    </w:p>
    <w:p w14:paraId="04463518" w14:textId="77777777" w:rsidR="0094227C" w:rsidRPr="003453DD" w:rsidRDefault="0094227C" w:rsidP="003453DD">
      <w:pPr>
        <w:pStyle w:val="Akapitzlist"/>
        <w:numPr>
          <w:ilvl w:val="0"/>
          <w:numId w:val="1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Jeżeli zmiana albo rezygnacja z podwykonawcy dotyczy podmiotu, na którego zasoby wykonawca powoływał się w celu wykazania spełniania warunków udziału w postępowaniu</w:t>
      </w:r>
      <w:r w:rsidR="00001F87" w:rsidRPr="003453DD">
        <w:rPr>
          <w:rFonts w:asciiTheme="minorHAnsi" w:hAnsiTheme="minorHAnsi" w:cstheme="minorHAnsi"/>
        </w:rPr>
        <w:t>,</w:t>
      </w:r>
      <w:r w:rsidRPr="003453DD">
        <w:rPr>
          <w:rFonts w:asciiTheme="minorHAnsi" w:hAnsiTheme="minorHAnsi" w:cstheme="minorHAnsi"/>
        </w:rPr>
        <w:t xml:space="preserve"> wykonawca jest obowiązany wykazać zamawiającemu, iż proponowany inny podwykonawca lub wykonawca samodzielnie spełnia je w stopniu nie mniejszym niż wymagany w trakcie postępowania o udzielenie zamówienia.</w:t>
      </w:r>
    </w:p>
    <w:p w14:paraId="146F93B7" w14:textId="77777777" w:rsidR="0094227C" w:rsidRPr="003453DD" w:rsidRDefault="0094227C" w:rsidP="003453DD">
      <w:pPr>
        <w:pStyle w:val="Akapitzlist"/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Jakakolwiek przerwa w realizacji robót wynikająca z braku Podwykonawcy będzie traktowana jako przerwa wynikająca z przyczyn zależnych od Wykonawcy i będzie stanowić podstawę naliczenia kar umownych.</w:t>
      </w:r>
    </w:p>
    <w:p w14:paraId="17829D96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9CF4F38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6.</w:t>
      </w:r>
    </w:p>
    <w:p w14:paraId="611EE39E" w14:textId="274B94E5" w:rsidR="00A65F87" w:rsidRPr="003453DD" w:rsidRDefault="00A65F87" w:rsidP="003453DD">
      <w:pPr>
        <w:numPr>
          <w:ilvl w:val="0"/>
          <w:numId w:val="5"/>
        </w:numPr>
        <w:rPr>
          <w:rFonts w:asciiTheme="minorHAnsi" w:hAnsiTheme="minorHAnsi" w:cstheme="minorHAnsi"/>
          <w:bCs/>
          <w:sz w:val="22"/>
          <w:szCs w:val="22"/>
        </w:rPr>
      </w:pPr>
      <w:r w:rsidRPr="003453DD">
        <w:rPr>
          <w:rFonts w:asciiTheme="minorHAnsi" w:hAnsiTheme="minorHAnsi" w:cstheme="minorHAnsi"/>
          <w:bCs/>
          <w:sz w:val="22"/>
          <w:szCs w:val="22"/>
        </w:rPr>
        <w:t>Zamawiający przewiduje</w:t>
      </w:r>
      <w:r w:rsidR="003057ED" w:rsidRPr="003453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453DD">
        <w:rPr>
          <w:rFonts w:asciiTheme="minorHAnsi" w:hAnsiTheme="minorHAnsi" w:cstheme="minorHAnsi"/>
          <w:bCs/>
          <w:sz w:val="22"/>
          <w:szCs w:val="22"/>
        </w:rPr>
        <w:t>fakturowanie częściowe, odrębnie za każdą dostarczoną partię materiału.</w:t>
      </w:r>
    </w:p>
    <w:p w14:paraId="790F2127" w14:textId="0ADDDDBC" w:rsidR="0094227C" w:rsidRPr="003453DD" w:rsidRDefault="00430644" w:rsidP="003453DD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Wynagrodzenie za wykonanie przedmiotu umowy będ</w:t>
      </w:r>
      <w:r w:rsidR="0094227C" w:rsidRPr="003453DD">
        <w:rPr>
          <w:rFonts w:asciiTheme="minorHAnsi" w:hAnsiTheme="minorHAnsi" w:cstheme="minorHAnsi"/>
          <w:sz w:val="22"/>
          <w:szCs w:val="22"/>
        </w:rPr>
        <w:t>zie równe sumie</w:t>
      </w:r>
      <w:r w:rsidR="003057ED"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="0094227C" w:rsidRPr="003453DD">
        <w:rPr>
          <w:rFonts w:asciiTheme="minorHAnsi" w:hAnsiTheme="minorHAnsi" w:cstheme="minorHAnsi"/>
          <w:sz w:val="22"/>
          <w:szCs w:val="22"/>
        </w:rPr>
        <w:t>iloczynów</w:t>
      </w:r>
      <w:r w:rsidR="00E713C9"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="0094227C" w:rsidRPr="003453DD">
        <w:rPr>
          <w:rFonts w:asciiTheme="minorHAnsi" w:hAnsiTheme="minorHAnsi" w:cstheme="minorHAnsi"/>
          <w:sz w:val="22"/>
          <w:szCs w:val="22"/>
        </w:rPr>
        <w:t xml:space="preserve">cen </w:t>
      </w:r>
      <w:r w:rsidRPr="003453DD">
        <w:rPr>
          <w:rFonts w:asciiTheme="minorHAnsi" w:hAnsiTheme="minorHAnsi" w:cstheme="minorHAnsi"/>
          <w:sz w:val="22"/>
          <w:szCs w:val="22"/>
        </w:rPr>
        <w:t xml:space="preserve">jednostkowych i odebranej przez Zamawiającego ilości  dostarczonych materiałów. </w:t>
      </w:r>
    </w:p>
    <w:p w14:paraId="68A4DB5C" w14:textId="2C2F2371" w:rsidR="0097515F" w:rsidRPr="003453DD" w:rsidRDefault="00430644" w:rsidP="003453DD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Wszystkie</w:t>
      </w:r>
      <w:r w:rsidR="0097515F"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="0097515F" w:rsidRPr="003453DD">
        <w:rPr>
          <w:rFonts w:asciiTheme="minorHAnsi" w:hAnsiTheme="minorHAnsi" w:cstheme="minorHAnsi"/>
          <w:sz w:val="22"/>
          <w:szCs w:val="22"/>
        </w:rPr>
        <w:t>faktury wystawione przez Wykonawcę powinny zawierać następujące dane w KSEF:</w:t>
      </w:r>
    </w:p>
    <w:p w14:paraId="17803E41" w14:textId="77777777" w:rsidR="0097515F" w:rsidRPr="003453DD" w:rsidRDefault="0097515F" w:rsidP="003453DD">
      <w:pPr>
        <w:ind w:left="360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Nabywca: Powiat Miechowski  ul. Racławicka 12,  32-200 Miechów NIP 6591545868  </w:t>
      </w:r>
    </w:p>
    <w:p w14:paraId="2DE0F152" w14:textId="77777777" w:rsidR="0097515F" w:rsidRPr="003453DD" w:rsidRDefault="0097515F" w:rsidP="003453DD">
      <w:pPr>
        <w:ind w:left="360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Odbiorca: Zarząd Dróg Powiatowych w Miechowie  ul. Warszawska 11,  32-200 Miechów </w:t>
      </w:r>
    </w:p>
    <w:p w14:paraId="2996A8FD" w14:textId="77777777" w:rsidR="0097515F" w:rsidRPr="003453DD" w:rsidRDefault="0097515F" w:rsidP="003453DD">
      <w:pPr>
        <w:ind w:left="1276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NIP 6591331127</w:t>
      </w:r>
    </w:p>
    <w:p w14:paraId="2CC47374" w14:textId="77777777" w:rsidR="00430644" w:rsidRPr="003453DD" w:rsidRDefault="00430644" w:rsidP="003453DD">
      <w:pPr>
        <w:rPr>
          <w:rFonts w:asciiTheme="minorHAnsi" w:hAnsiTheme="minorHAnsi" w:cstheme="minorHAnsi"/>
          <w:sz w:val="22"/>
          <w:szCs w:val="22"/>
        </w:rPr>
      </w:pPr>
    </w:p>
    <w:p w14:paraId="6A52342D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7.</w:t>
      </w:r>
    </w:p>
    <w:p w14:paraId="6EA8A193" w14:textId="77777777" w:rsidR="00001F87" w:rsidRPr="003453DD" w:rsidRDefault="00001F87" w:rsidP="003453DD">
      <w:pPr>
        <w:numPr>
          <w:ilvl w:val="0"/>
          <w:numId w:val="25"/>
        </w:numPr>
        <w:ind w:left="400" w:hanging="4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Termin płatności faktury ustala się do 30 dni od daty wpływu prawidłowo wystawionej faktury do Zamawiającego.</w:t>
      </w:r>
    </w:p>
    <w:p w14:paraId="0B89776D" w14:textId="4026A76B" w:rsidR="0097515F" w:rsidRPr="003453DD" w:rsidRDefault="0097515F" w:rsidP="003453DD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 przypadku wystawienia błędnej faktury Zamawiający informuje wykonawcę o tym fakcie, żądając wystawienia faktury korygującej. Niezależnie od tego czy błędy dotyczą danych formalnych, merytorycznych czy rachunkowych muszą być skorygowane wyłącznie poprzez wystawienie ustrukturyzowanej faktury korygującej zgodnie z art.106j ustawy o podatku od towarów i usług.</w:t>
      </w:r>
    </w:p>
    <w:p w14:paraId="45CAE7F5" w14:textId="77777777" w:rsidR="00001F87" w:rsidRPr="003453DD" w:rsidRDefault="00001F87" w:rsidP="003453DD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Faktura wystawiona bez dokumentów rozliczeniowych, potwierdzonych kart pracy nie będzie ujmowana w księgach Zamawiającego i zostanie niezwłocznie zwrócona do wykonawcy, gdyż tak wystawiona faktura nie jest podstawą obowiązku zapłaty.</w:t>
      </w:r>
    </w:p>
    <w:p w14:paraId="14318D61" w14:textId="77777777" w:rsidR="00001F87" w:rsidRPr="003453DD" w:rsidRDefault="00001F87" w:rsidP="003453DD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Zamawiający dokonuje zapłaty faktury Vat z zastosowaniem mechanizmu podzielonej płatności (split payment).</w:t>
      </w:r>
    </w:p>
    <w:p w14:paraId="4C0980E1" w14:textId="5CE0B2DA" w:rsidR="00001F87" w:rsidRPr="003453DD" w:rsidRDefault="00001F87" w:rsidP="003453DD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Zamawiający zastrzega, że płatność zostanie zrealizowana pod warunkiem, że w dniu planowanej zapłaty, rachunek bankowy podany na fakturze VAT jest taki sam, jak numer rachunku Wykonawcy figurujący w wykazie (tzw. białej liście podatników VAT), o którym mowa w art. 96b ust. 1 ustawy z dnia 11 marca 2004 roku o podatku od towarów i usług (Dz.U. 202</w:t>
      </w:r>
      <w:r w:rsidR="00CC210D" w:rsidRPr="003453DD">
        <w:rPr>
          <w:rFonts w:asciiTheme="minorHAnsi" w:hAnsiTheme="minorHAnsi" w:cstheme="minorHAnsi"/>
          <w:sz w:val="22"/>
          <w:szCs w:val="22"/>
        </w:rPr>
        <w:t>5</w:t>
      </w:r>
      <w:r w:rsidRPr="003453DD">
        <w:rPr>
          <w:rFonts w:asciiTheme="minorHAnsi" w:hAnsiTheme="minorHAnsi" w:cstheme="minorHAnsi"/>
          <w:sz w:val="22"/>
          <w:szCs w:val="22"/>
        </w:rPr>
        <w:t xml:space="preserve">, poz. </w:t>
      </w:r>
      <w:r w:rsidR="00CC210D" w:rsidRPr="003453DD">
        <w:rPr>
          <w:rFonts w:asciiTheme="minorHAnsi" w:hAnsiTheme="minorHAnsi" w:cstheme="minorHAnsi"/>
          <w:sz w:val="22"/>
          <w:szCs w:val="22"/>
        </w:rPr>
        <w:t>775</w:t>
      </w:r>
      <w:r w:rsidRPr="003453DD">
        <w:rPr>
          <w:rFonts w:asciiTheme="minorHAnsi" w:hAnsiTheme="minorHAnsi" w:cstheme="minorHAnsi"/>
          <w:sz w:val="22"/>
          <w:szCs w:val="22"/>
        </w:rPr>
        <w:t xml:space="preserve"> t.j.)</w:t>
      </w:r>
    </w:p>
    <w:p w14:paraId="23A20BE3" w14:textId="22F4E2C5" w:rsidR="00001F87" w:rsidRPr="003453DD" w:rsidRDefault="00001F87" w:rsidP="003453DD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Brak wskazanego przez Wykonawcę rachunku w wykazie, o którym mowa w ust.7 Umowy spowoduje wstrzymanie zapłaty należności wynikającej z wystawionej faktury do momentu umieszczenia numery rachunku bankowego z faktury w białej liście lub wystawienia i dostarczenia do zamawiającego </w:t>
      </w:r>
      <w:r w:rsidR="00CC210D" w:rsidRPr="003453DD">
        <w:rPr>
          <w:rFonts w:asciiTheme="minorHAnsi" w:hAnsiTheme="minorHAnsi" w:cstheme="minorHAnsi"/>
          <w:sz w:val="22"/>
          <w:szCs w:val="22"/>
        </w:rPr>
        <w:t>faktury</w:t>
      </w:r>
      <w:r w:rsidRPr="003453DD">
        <w:rPr>
          <w:rFonts w:asciiTheme="minorHAnsi" w:hAnsiTheme="minorHAnsi" w:cstheme="minorHAnsi"/>
          <w:sz w:val="22"/>
          <w:szCs w:val="22"/>
        </w:rPr>
        <w:t xml:space="preserve"> korygującej zawierającej inny rachunek  wykonawcy widniejący w białej liście lub należność zostanie złożona do depozytu sądowego.</w:t>
      </w:r>
    </w:p>
    <w:p w14:paraId="1AAEB645" w14:textId="1BE5FD0C" w:rsidR="00001F87" w:rsidRPr="003453DD" w:rsidRDefault="00001F87" w:rsidP="003453DD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lastRenderedPageBreak/>
        <w:t xml:space="preserve">Wstrzymanie zapłaty spowodowane okolicznościami wskazanymi w pkt. 3 i </w:t>
      </w:r>
      <w:r w:rsidR="00CC210D" w:rsidRPr="003453DD">
        <w:rPr>
          <w:rFonts w:asciiTheme="minorHAnsi" w:hAnsiTheme="minorHAnsi" w:cstheme="minorHAnsi"/>
          <w:sz w:val="22"/>
          <w:szCs w:val="22"/>
        </w:rPr>
        <w:t>6</w:t>
      </w:r>
      <w:r w:rsidRPr="003453DD">
        <w:rPr>
          <w:rFonts w:asciiTheme="minorHAnsi" w:hAnsiTheme="minorHAnsi" w:cstheme="minorHAnsi"/>
          <w:sz w:val="22"/>
          <w:szCs w:val="22"/>
        </w:rPr>
        <w:t xml:space="preserve">  nie będzie traktowane jako zwłoka Zamawiającego, w szczególności zaś nie będzie stanowiło podstawy do naliczania Zamawiającemu odsetek za zwłokę w zapłacie faktur.</w:t>
      </w:r>
    </w:p>
    <w:p w14:paraId="3B932E63" w14:textId="77777777" w:rsidR="00001F87" w:rsidRPr="003453DD" w:rsidRDefault="00001F87" w:rsidP="003453DD">
      <w:pPr>
        <w:numPr>
          <w:ilvl w:val="0"/>
          <w:numId w:val="25"/>
        </w:numPr>
        <w:ind w:left="400" w:hanging="4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 przypadku zapłaty przelewem za dzień zapłaty uważa się dzień obciążenia rachunku bankowego Zamawiającego.</w:t>
      </w:r>
    </w:p>
    <w:p w14:paraId="18676415" w14:textId="77777777" w:rsidR="0094227C" w:rsidRPr="003453DD" w:rsidRDefault="0094227C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78B0E21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8.</w:t>
      </w:r>
    </w:p>
    <w:p w14:paraId="5CA9F3F5" w14:textId="77777777" w:rsidR="0094227C" w:rsidRPr="003453DD" w:rsidRDefault="0094227C" w:rsidP="003453DD">
      <w:pPr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1. </w:t>
      </w:r>
      <w:r w:rsidR="00430644" w:rsidRPr="003453DD">
        <w:rPr>
          <w:rFonts w:asciiTheme="minorHAnsi" w:hAnsiTheme="minorHAnsi" w:cstheme="minorHAnsi"/>
          <w:sz w:val="22"/>
          <w:szCs w:val="22"/>
        </w:rPr>
        <w:t>Strony ustanawiają odpowiedzialność  za niewykonanie lub ni</w:t>
      </w:r>
      <w:r w:rsidRPr="003453DD">
        <w:rPr>
          <w:rFonts w:asciiTheme="minorHAnsi" w:hAnsiTheme="minorHAnsi" w:cstheme="minorHAnsi"/>
          <w:sz w:val="22"/>
          <w:szCs w:val="22"/>
        </w:rPr>
        <w:t xml:space="preserve">enależyte wykonanie zobowiązań </w:t>
      </w:r>
      <w:r w:rsidR="00430644" w:rsidRPr="003453DD">
        <w:rPr>
          <w:rFonts w:asciiTheme="minorHAnsi" w:hAnsiTheme="minorHAnsi" w:cstheme="minorHAnsi"/>
          <w:sz w:val="22"/>
          <w:szCs w:val="22"/>
        </w:rPr>
        <w:t>umownych w formie kar umownych w następujących przypadkach i wysokościach :</w:t>
      </w:r>
    </w:p>
    <w:p w14:paraId="7F00F463" w14:textId="77777777" w:rsidR="008B6161" w:rsidRPr="003453DD" w:rsidRDefault="008B6161" w:rsidP="003453DD">
      <w:pPr>
        <w:numPr>
          <w:ilvl w:val="1"/>
          <w:numId w:val="15"/>
        </w:numPr>
        <w:tabs>
          <w:tab w:val="clear" w:pos="1080"/>
        </w:tabs>
        <w:ind w:left="760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Wykonawca płaci Zamawiającemu kary umowne za:</w:t>
      </w:r>
    </w:p>
    <w:p w14:paraId="62AC79DE" w14:textId="77777777" w:rsidR="0094227C" w:rsidRPr="003453DD" w:rsidRDefault="00430644" w:rsidP="003453DD">
      <w:pPr>
        <w:numPr>
          <w:ilvl w:val="0"/>
          <w:numId w:val="14"/>
        </w:numPr>
        <w:tabs>
          <w:tab w:val="clear" w:pos="720"/>
          <w:tab w:val="left" w:pos="0"/>
          <w:tab w:val="num" w:pos="1134"/>
        </w:tabs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 xml:space="preserve">za </w:t>
      </w:r>
      <w:r w:rsidR="008B6161" w:rsidRPr="003453DD">
        <w:rPr>
          <w:rFonts w:asciiTheme="minorHAnsi" w:hAnsiTheme="minorHAnsi" w:cstheme="minorHAnsi"/>
          <w:b/>
          <w:sz w:val="22"/>
          <w:szCs w:val="22"/>
        </w:rPr>
        <w:t>zwłokę</w:t>
      </w:r>
      <w:r w:rsidRPr="003453DD">
        <w:rPr>
          <w:rFonts w:asciiTheme="minorHAnsi" w:hAnsiTheme="minorHAnsi" w:cstheme="minorHAnsi"/>
          <w:sz w:val="22"/>
          <w:szCs w:val="22"/>
        </w:rPr>
        <w:t xml:space="preserve"> w wykonaniu przedmiotu umowy w wysokości 0,5% wynagrodzenia umownego brutto za każdy dzień </w:t>
      </w:r>
      <w:r w:rsidR="007967B4" w:rsidRPr="003453DD">
        <w:rPr>
          <w:rFonts w:asciiTheme="minorHAnsi" w:hAnsiTheme="minorHAnsi" w:cstheme="minorHAnsi"/>
          <w:sz w:val="22"/>
          <w:szCs w:val="22"/>
        </w:rPr>
        <w:t>zwłoki</w:t>
      </w:r>
      <w:r w:rsidRPr="003453DD">
        <w:rPr>
          <w:rFonts w:asciiTheme="minorHAnsi" w:hAnsiTheme="minorHAnsi" w:cstheme="minorHAnsi"/>
          <w:sz w:val="22"/>
          <w:szCs w:val="22"/>
        </w:rPr>
        <w:t xml:space="preserve"> liczony od umownego terminu zakończenia dostawy;</w:t>
      </w:r>
    </w:p>
    <w:p w14:paraId="0DCC15E3" w14:textId="6936DDDC" w:rsidR="0094227C" w:rsidRPr="003453DD" w:rsidRDefault="00430644" w:rsidP="003453DD">
      <w:pPr>
        <w:numPr>
          <w:ilvl w:val="0"/>
          <w:numId w:val="14"/>
        </w:numPr>
        <w:tabs>
          <w:tab w:val="clear" w:pos="720"/>
          <w:tab w:val="left" w:pos="0"/>
          <w:tab w:val="num" w:pos="1134"/>
        </w:tabs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>z tytułu odstąpienia</w:t>
      </w:r>
      <w:r w:rsidRPr="003453DD">
        <w:rPr>
          <w:rFonts w:asciiTheme="minorHAnsi" w:hAnsiTheme="minorHAnsi" w:cstheme="minorHAnsi"/>
          <w:sz w:val="22"/>
          <w:szCs w:val="22"/>
        </w:rPr>
        <w:t xml:space="preserve"> od umowy </w:t>
      </w:r>
      <w:r w:rsidR="008B6161" w:rsidRPr="003453DD">
        <w:rPr>
          <w:rFonts w:asciiTheme="minorHAnsi" w:hAnsiTheme="minorHAnsi" w:cstheme="minorHAnsi"/>
          <w:sz w:val="22"/>
          <w:szCs w:val="22"/>
        </w:rPr>
        <w:t>lub rozwiązani</w:t>
      </w:r>
      <w:r w:rsidR="00CC210D" w:rsidRPr="003453DD">
        <w:rPr>
          <w:rFonts w:asciiTheme="minorHAnsi" w:hAnsiTheme="minorHAnsi" w:cstheme="minorHAnsi"/>
          <w:sz w:val="22"/>
          <w:szCs w:val="22"/>
        </w:rPr>
        <w:t>a</w:t>
      </w:r>
      <w:r w:rsidR="008B6161" w:rsidRPr="003453DD">
        <w:rPr>
          <w:rFonts w:asciiTheme="minorHAnsi" w:hAnsiTheme="minorHAnsi" w:cstheme="minorHAnsi"/>
          <w:sz w:val="22"/>
          <w:szCs w:val="22"/>
        </w:rPr>
        <w:t xml:space="preserve"> umowy z przyczyn leżących po stronie Wykonawcy </w:t>
      </w:r>
      <w:r w:rsidRPr="003453DD">
        <w:rPr>
          <w:rFonts w:asciiTheme="minorHAnsi" w:hAnsiTheme="minorHAnsi" w:cstheme="minorHAnsi"/>
          <w:sz w:val="22"/>
          <w:szCs w:val="22"/>
        </w:rPr>
        <w:t>oraz odstąpienie od umowy przez Zamawiającego w przypadkach określonych w §9</w:t>
      </w:r>
      <w:r w:rsidR="00CC210D"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="008B6161" w:rsidRPr="003453DD">
        <w:rPr>
          <w:rFonts w:asciiTheme="minorHAnsi" w:hAnsiTheme="minorHAnsi" w:cstheme="minorHAnsi"/>
          <w:sz w:val="22"/>
          <w:szCs w:val="22"/>
        </w:rPr>
        <w:t>ust</w:t>
      </w:r>
      <w:r w:rsidRPr="003453DD">
        <w:rPr>
          <w:rFonts w:asciiTheme="minorHAnsi" w:hAnsiTheme="minorHAnsi" w:cstheme="minorHAnsi"/>
          <w:sz w:val="22"/>
          <w:szCs w:val="22"/>
        </w:rPr>
        <w:t>.1</w:t>
      </w:r>
      <w:r w:rsidR="00CC210D"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="008B6161" w:rsidRPr="003453DD">
        <w:rPr>
          <w:rFonts w:asciiTheme="minorHAnsi" w:hAnsiTheme="minorHAnsi" w:cstheme="minorHAnsi"/>
          <w:sz w:val="22"/>
          <w:szCs w:val="22"/>
        </w:rPr>
        <w:t>pkt 3</w:t>
      </w:r>
      <w:r w:rsidRPr="003453DD">
        <w:rPr>
          <w:rFonts w:asciiTheme="minorHAnsi" w:hAnsiTheme="minorHAnsi" w:cstheme="minorHAnsi"/>
          <w:sz w:val="22"/>
          <w:szCs w:val="22"/>
        </w:rPr>
        <w:t>-</w:t>
      </w:r>
      <w:r w:rsidR="008B6161" w:rsidRPr="003453DD">
        <w:rPr>
          <w:rFonts w:asciiTheme="minorHAnsi" w:hAnsiTheme="minorHAnsi" w:cstheme="minorHAnsi"/>
          <w:sz w:val="22"/>
          <w:szCs w:val="22"/>
        </w:rPr>
        <w:t>4</w:t>
      </w:r>
      <w:r w:rsidRPr="003453DD">
        <w:rPr>
          <w:rFonts w:asciiTheme="minorHAnsi" w:hAnsiTheme="minorHAnsi" w:cstheme="minorHAnsi"/>
          <w:sz w:val="22"/>
          <w:szCs w:val="22"/>
        </w:rPr>
        <w:t xml:space="preserve"> umowy –  w wysokości 10% wynagrodzenia umownego brutto za cały przedmiot umowy.</w:t>
      </w:r>
    </w:p>
    <w:p w14:paraId="5FF44B87" w14:textId="3DE5B0EE" w:rsidR="00001F87" w:rsidRPr="003453DD" w:rsidRDefault="008B6161" w:rsidP="003453DD">
      <w:pPr>
        <w:numPr>
          <w:ilvl w:val="1"/>
          <w:numId w:val="15"/>
        </w:numPr>
        <w:tabs>
          <w:tab w:val="clear" w:pos="1080"/>
        </w:tabs>
        <w:ind w:left="760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Zamawiający zapłaci Wykonawcy kary umowne z tytułu nieuzasadnionego odstąpienia od umowy w wysokości 10% wartości umowy brutto.</w:t>
      </w:r>
    </w:p>
    <w:p w14:paraId="3A026E8F" w14:textId="77777777" w:rsidR="008B6161" w:rsidRPr="003453DD" w:rsidRDefault="008B6161" w:rsidP="003453DD">
      <w:pPr>
        <w:tabs>
          <w:tab w:val="left" w:pos="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A5828BD" w14:textId="1D3CE7B3" w:rsidR="0094227C" w:rsidRPr="003453DD" w:rsidRDefault="00430644" w:rsidP="003453DD">
      <w:pPr>
        <w:numPr>
          <w:ilvl w:val="0"/>
          <w:numId w:val="15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 przypadku naliczenia kar umownych dla Wykonawcy, Zamawiający zastrzega sobie prawo do ich potrącenia z faktury, a Wykonawca wyraża na to zgodę.</w:t>
      </w:r>
    </w:p>
    <w:p w14:paraId="44918582" w14:textId="31098B6E" w:rsidR="00CF0BA3" w:rsidRPr="003453DD" w:rsidRDefault="00CF0BA3" w:rsidP="003453DD">
      <w:pPr>
        <w:numPr>
          <w:ilvl w:val="0"/>
          <w:numId w:val="15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Zamawiający zobowiązuje się zapłacić odsetki ustawowe za zwłokę w zapłacie faktur </w:t>
      </w:r>
      <w:r w:rsidR="00CC210D" w:rsidRPr="003453DD">
        <w:rPr>
          <w:rFonts w:asciiTheme="minorHAnsi" w:hAnsiTheme="minorHAnsi" w:cstheme="minorHAnsi"/>
          <w:sz w:val="22"/>
          <w:szCs w:val="22"/>
        </w:rPr>
        <w:t>-</w:t>
      </w:r>
      <w:r w:rsidRPr="003453DD">
        <w:rPr>
          <w:rFonts w:asciiTheme="minorHAnsi" w:hAnsiTheme="minorHAnsi" w:cstheme="minorHAnsi"/>
          <w:sz w:val="22"/>
          <w:szCs w:val="22"/>
        </w:rPr>
        <w:t>odrębnie dla każdej faktury</w:t>
      </w:r>
      <w:r w:rsidR="00CC210D" w:rsidRPr="003453DD">
        <w:rPr>
          <w:rFonts w:asciiTheme="minorHAnsi" w:hAnsiTheme="minorHAnsi" w:cstheme="minorHAnsi"/>
          <w:sz w:val="22"/>
          <w:szCs w:val="22"/>
        </w:rPr>
        <w:t>.</w:t>
      </w:r>
    </w:p>
    <w:p w14:paraId="731F8464" w14:textId="77777777" w:rsidR="0094227C" w:rsidRPr="003453DD" w:rsidRDefault="00430644" w:rsidP="003453DD">
      <w:pPr>
        <w:numPr>
          <w:ilvl w:val="0"/>
          <w:numId w:val="15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Zamawiający ma prawo dochodzenia odszkodowania w zakresie przekraczającym naliczone kary umowne na ogólnych zasadach kodeksu cywilnego.</w:t>
      </w:r>
    </w:p>
    <w:p w14:paraId="1B26F734" w14:textId="64BCBBF1" w:rsidR="0094227C" w:rsidRPr="003453DD" w:rsidRDefault="0094227C" w:rsidP="003453DD">
      <w:pPr>
        <w:numPr>
          <w:ilvl w:val="0"/>
          <w:numId w:val="15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Łączna wysokość naliczonych kar umownych nie może przekroczyć </w:t>
      </w:r>
      <w:r w:rsidR="002D4D6D" w:rsidRPr="003453DD">
        <w:rPr>
          <w:rFonts w:asciiTheme="minorHAnsi" w:hAnsiTheme="minorHAnsi" w:cstheme="minorHAnsi"/>
          <w:color w:val="000000"/>
          <w:sz w:val="22"/>
          <w:szCs w:val="22"/>
        </w:rPr>
        <w:t>25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% wynagrodzenia </w:t>
      </w:r>
      <w:r w:rsidRPr="003453DD">
        <w:rPr>
          <w:rFonts w:asciiTheme="minorHAnsi" w:hAnsiTheme="minorHAnsi" w:cstheme="minorHAnsi"/>
          <w:sz w:val="22"/>
          <w:szCs w:val="22"/>
        </w:rPr>
        <w:t>brutto określonego w § 3 ust. 1 niniejszej umowy.</w:t>
      </w:r>
    </w:p>
    <w:p w14:paraId="40E63791" w14:textId="77777777" w:rsidR="0094227C" w:rsidRPr="003453DD" w:rsidRDefault="0094227C" w:rsidP="003453DD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F7A104E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9.</w:t>
      </w:r>
    </w:p>
    <w:p w14:paraId="58D04592" w14:textId="77777777" w:rsidR="00430644" w:rsidRPr="003453DD" w:rsidRDefault="00430644" w:rsidP="003453DD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Zamawiający może odstąpić od umowy, jeżeli:</w:t>
      </w:r>
    </w:p>
    <w:p w14:paraId="4909C595" w14:textId="77777777" w:rsidR="00430644" w:rsidRPr="003453DD" w:rsidRDefault="00430644" w:rsidP="003453DD">
      <w:pPr>
        <w:numPr>
          <w:ilvl w:val="0"/>
          <w:numId w:val="16"/>
        </w:numPr>
        <w:tabs>
          <w:tab w:val="clear" w:pos="720"/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zostanie zgłoszona upadłość Wykonawcy,</w:t>
      </w:r>
    </w:p>
    <w:p w14:paraId="16EDD347" w14:textId="77777777" w:rsidR="00430644" w:rsidRPr="003453DD" w:rsidRDefault="00430644" w:rsidP="003453DD">
      <w:pPr>
        <w:numPr>
          <w:ilvl w:val="0"/>
          <w:numId w:val="16"/>
        </w:numPr>
        <w:tabs>
          <w:tab w:val="clear" w:pos="720"/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jeżeli majątek Wykonawcy zostanie zajęty,</w:t>
      </w:r>
    </w:p>
    <w:p w14:paraId="3CCEFEB8" w14:textId="77777777" w:rsidR="00430644" w:rsidRPr="003453DD" w:rsidRDefault="00430644" w:rsidP="003453DD">
      <w:pPr>
        <w:numPr>
          <w:ilvl w:val="0"/>
          <w:numId w:val="16"/>
        </w:numPr>
        <w:tabs>
          <w:tab w:val="clear" w:pos="720"/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Wykonawca nie rozpoczął dostaw lub przerwał realizację dostaw z przyczyn leżących po stronie Wykonawcy i przerwa trwa dłużej niż 15 dni, pomimo wezwania do pracy przez Zamawiającego,</w:t>
      </w:r>
    </w:p>
    <w:p w14:paraId="6C0EADF6" w14:textId="77777777" w:rsidR="00430644" w:rsidRPr="003453DD" w:rsidRDefault="00430644" w:rsidP="003453DD">
      <w:pPr>
        <w:numPr>
          <w:ilvl w:val="0"/>
          <w:numId w:val="16"/>
        </w:numPr>
        <w:tabs>
          <w:tab w:val="clear" w:pos="720"/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jeżeli Wykonawca nie r</w:t>
      </w:r>
      <w:r w:rsidR="0094227C" w:rsidRPr="003453DD">
        <w:rPr>
          <w:rFonts w:asciiTheme="minorHAnsi" w:hAnsiTheme="minorHAnsi" w:cstheme="minorHAnsi"/>
          <w:sz w:val="22"/>
          <w:szCs w:val="22"/>
        </w:rPr>
        <w:t>ealizuje dostaw zgodnie z umową</w:t>
      </w:r>
      <w:r w:rsidRPr="003453DD">
        <w:rPr>
          <w:rFonts w:asciiTheme="minorHAnsi" w:hAnsiTheme="minorHAnsi" w:cstheme="minorHAnsi"/>
          <w:sz w:val="22"/>
          <w:szCs w:val="22"/>
        </w:rPr>
        <w:t>, a dostarczany materiał nie spełnia wymogów określonych w dokumentach kon</w:t>
      </w:r>
      <w:r w:rsidR="0094227C" w:rsidRPr="003453DD">
        <w:rPr>
          <w:rFonts w:asciiTheme="minorHAnsi" w:hAnsiTheme="minorHAnsi" w:cstheme="minorHAnsi"/>
          <w:sz w:val="22"/>
          <w:szCs w:val="22"/>
        </w:rPr>
        <w:t>t</w:t>
      </w:r>
      <w:r w:rsidRPr="003453DD">
        <w:rPr>
          <w:rFonts w:asciiTheme="minorHAnsi" w:hAnsiTheme="minorHAnsi" w:cstheme="minorHAnsi"/>
          <w:sz w:val="22"/>
          <w:szCs w:val="22"/>
        </w:rPr>
        <w:t>raktowych lub też nienależycie wykonuje swoje zobowiązania umowne,</w:t>
      </w:r>
    </w:p>
    <w:p w14:paraId="0A349D66" w14:textId="77777777" w:rsidR="00430644" w:rsidRPr="003453DD" w:rsidRDefault="00430644" w:rsidP="003453DD">
      <w:pPr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 razie wystąpienia istotnej zmiany okoliczności powodującej, że wykonanie umowy nie leży w interesie publicznym, czego nie można było przewidzieć w chwili zawarcia umowy – odstąpienie od umowy w tym przypadku może nastąpić w terminie miesiąca od daty powzięcia o powyższych  okolicznościach. W takim wypadku Wykonawca może żądać jedynie wynagrodzenia należnego mu z tytułu wykonania części umowy.</w:t>
      </w:r>
    </w:p>
    <w:p w14:paraId="1F86FC3E" w14:textId="77777777" w:rsidR="00430644" w:rsidRPr="003453DD" w:rsidRDefault="00430644" w:rsidP="003453DD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Odstąpienie od umowy winno nastąpić w formie pisemnej pod rygorem nieważności takiego oświadczenia i powinno zawierać uzasadnienie. Prawo odstąpienia określone w ust.1 powyżej nie jest warunkowane wcześniejszym wezwaniem do usunięcia nieprawidłowości  z wskazaniem terminu ich usunięcia.</w:t>
      </w:r>
    </w:p>
    <w:p w14:paraId="1887941E" w14:textId="77777777" w:rsidR="000E7072" w:rsidRPr="003453DD" w:rsidRDefault="000E7072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44A0237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10.</w:t>
      </w:r>
    </w:p>
    <w:p w14:paraId="4643BE1D" w14:textId="77777777" w:rsidR="00502CB6" w:rsidRPr="003453DD" w:rsidRDefault="00502CB6" w:rsidP="003453DD">
      <w:pPr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Cs/>
          <w:sz w:val="22"/>
          <w:szCs w:val="22"/>
        </w:rPr>
        <w:lastRenderedPageBreak/>
        <w:t>Dopuszcza się zmiany postanowień zawartej umowy w zakresie i trybie przewidzianym w art. 455 Pzp.</w:t>
      </w:r>
    </w:p>
    <w:p w14:paraId="2FE138FA" w14:textId="77777777" w:rsidR="00502CB6" w:rsidRPr="003453DD" w:rsidRDefault="00502CB6" w:rsidP="003453DD">
      <w:pPr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Cs/>
          <w:sz w:val="22"/>
          <w:szCs w:val="22"/>
        </w:rPr>
        <w:t xml:space="preserve">Zamawiający przewiduje </w:t>
      </w:r>
      <w:r w:rsidRPr="003453DD">
        <w:rPr>
          <w:rFonts w:asciiTheme="minorHAnsi" w:hAnsiTheme="minorHAnsi" w:cstheme="minorHAnsi"/>
          <w:b/>
          <w:bCs/>
          <w:sz w:val="22"/>
          <w:szCs w:val="22"/>
        </w:rPr>
        <w:t>możliwość zmian umowy</w:t>
      </w:r>
      <w:r w:rsidRPr="003453DD">
        <w:rPr>
          <w:rFonts w:asciiTheme="minorHAnsi" w:hAnsiTheme="minorHAnsi" w:cstheme="minorHAnsi"/>
          <w:bCs/>
          <w:sz w:val="22"/>
          <w:szCs w:val="22"/>
        </w:rPr>
        <w:t xml:space="preserve"> o których mowa w </w:t>
      </w:r>
      <w:r w:rsidRPr="003453DD">
        <w:rPr>
          <w:rFonts w:asciiTheme="minorHAnsi" w:hAnsiTheme="minorHAnsi" w:cstheme="minorHAnsi"/>
          <w:b/>
          <w:bCs/>
          <w:sz w:val="22"/>
          <w:szCs w:val="22"/>
        </w:rPr>
        <w:t xml:space="preserve">art.455 </w:t>
      </w:r>
      <w:r w:rsidRPr="003453DD">
        <w:rPr>
          <w:rFonts w:asciiTheme="minorHAnsi" w:hAnsiTheme="minorHAnsi" w:cstheme="minorHAnsi"/>
          <w:bCs/>
          <w:sz w:val="22"/>
          <w:szCs w:val="22"/>
        </w:rPr>
        <w:t>ustawy Pzp,</w:t>
      </w:r>
      <w:r w:rsidRPr="003453DD">
        <w:rPr>
          <w:rFonts w:asciiTheme="minorHAnsi" w:hAnsiTheme="minorHAnsi" w:cstheme="minorHAnsi"/>
          <w:bCs/>
          <w:sz w:val="22"/>
          <w:szCs w:val="22"/>
        </w:rPr>
        <w:br/>
        <w:t>w szczególności w następujących przypadkach:</w:t>
      </w:r>
    </w:p>
    <w:p w14:paraId="6E538B82" w14:textId="4185264E" w:rsidR="00502CB6" w:rsidRPr="003453DD" w:rsidRDefault="00502CB6" w:rsidP="003453DD">
      <w:pPr>
        <w:numPr>
          <w:ilvl w:val="1"/>
          <w:numId w:val="15"/>
        </w:numPr>
        <w:tabs>
          <w:tab w:val="clear" w:pos="1080"/>
          <w:tab w:val="num" w:pos="500"/>
        </w:tabs>
        <w:ind w:left="993" w:hanging="68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>Zmiana przedmiotu umowy</w:t>
      </w:r>
      <w:r w:rsidR="00325B38" w:rsidRPr="003453DD">
        <w:rPr>
          <w:rFonts w:asciiTheme="minorHAnsi" w:hAnsiTheme="minorHAnsi" w:cstheme="minorHAnsi"/>
          <w:b/>
          <w:sz w:val="22"/>
          <w:szCs w:val="22"/>
        </w:rPr>
        <w:t xml:space="preserve"> w tym zmiana ilości</w:t>
      </w:r>
      <w:r w:rsidRPr="003453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81CAF" w:rsidRPr="003453DD">
        <w:rPr>
          <w:rFonts w:asciiTheme="minorHAnsi" w:hAnsiTheme="minorHAnsi" w:cstheme="minorHAnsi"/>
          <w:sz w:val="22"/>
          <w:szCs w:val="22"/>
        </w:rPr>
        <w:t>(która może mieć wpływ na zmianę terminu)</w:t>
      </w:r>
      <w:r w:rsidR="00481CAF" w:rsidRPr="003453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3DD">
        <w:rPr>
          <w:rFonts w:asciiTheme="minorHAnsi" w:hAnsiTheme="minorHAnsi" w:cstheme="minorHAnsi"/>
          <w:sz w:val="22"/>
          <w:szCs w:val="22"/>
        </w:rPr>
        <w:t>w przypadku, gdy:</w:t>
      </w:r>
    </w:p>
    <w:p w14:paraId="161BFF61" w14:textId="1C6F3ED5" w:rsidR="00502CB6" w:rsidRPr="003453DD" w:rsidRDefault="00EA0859" w:rsidP="003453DD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 </w:t>
      </w:r>
      <w:r w:rsidR="00502CB6" w:rsidRPr="003453DD">
        <w:rPr>
          <w:rFonts w:asciiTheme="minorHAnsi" w:hAnsiTheme="minorHAnsi" w:cstheme="minorHAnsi"/>
          <w:sz w:val="22"/>
          <w:szCs w:val="22"/>
        </w:rPr>
        <w:t>W trakcie realizacji zamówienia wystąpią zmiany warunków realizacji i zakresu przedmiotowego umowy niezbędne do prawidłowej realizacji zamówienia związane z:</w:t>
      </w:r>
    </w:p>
    <w:p w14:paraId="4B20D72C" w14:textId="77777777" w:rsidR="00502CB6" w:rsidRPr="003453DD" w:rsidRDefault="00502CB6" w:rsidP="003453DD">
      <w:pPr>
        <w:numPr>
          <w:ilvl w:val="2"/>
          <w:numId w:val="17"/>
        </w:numPr>
        <w:tabs>
          <w:tab w:val="clear" w:pos="2340"/>
          <w:tab w:val="num" w:pos="1200"/>
        </w:tabs>
        <w:ind w:left="1200" w:hanging="3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koniecznością zapewnienia bezpieczeństwa lub zapobieżenia awarii </w:t>
      </w:r>
    </w:p>
    <w:p w14:paraId="45EB8FE5" w14:textId="2558A806" w:rsidR="00502CB6" w:rsidRPr="003453DD" w:rsidRDefault="00502CB6" w:rsidP="003453DD">
      <w:pPr>
        <w:numPr>
          <w:ilvl w:val="2"/>
          <w:numId w:val="17"/>
        </w:numPr>
        <w:tabs>
          <w:tab w:val="clear" w:pos="2340"/>
          <w:tab w:val="num" w:pos="1200"/>
        </w:tabs>
        <w:ind w:left="1200" w:hanging="3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wystąpieniem okoliczności powodujących, że niemożliwe jest zrealizowanie przedmiotu umowy w sposób założony w opisie przedmiotu zamówienia, które nie były możliwe do przewidzenia w momencie zawarcia umowy, dostosowanie </w:t>
      </w:r>
      <w:r w:rsidR="000476D1" w:rsidRPr="003453DD">
        <w:rPr>
          <w:rFonts w:asciiTheme="minorHAnsi" w:hAnsiTheme="minorHAnsi" w:cstheme="minorHAnsi"/>
          <w:sz w:val="22"/>
          <w:szCs w:val="22"/>
        </w:rPr>
        <w:t xml:space="preserve">dostaw do nowych </w:t>
      </w:r>
      <w:r w:rsidRPr="003453DD">
        <w:rPr>
          <w:rFonts w:asciiTheme="minorHAnsi" w:hAnsiTheme="minorHAnsi" w:cstheme="minorHAnsi"/>
          <w:sz w:val="22"/>
          <w:szCs w:val="22"/>
        </w:rPr>
        <w:t xml:space="preserve">warunków </w:t>
      </w:r>
      <w:r w:rsidR="00354246" w:rsidRPr="003453DD">
        <w:rPr>
          <w:rFonts w:asciiTheme="minorHAnsi" w:hAnsiTheme="minorHAnsi" w:cstheme="minorHAnsi"/>
          <w:sz w:val="22"/>
          <w:szCs w:val="22"/>
        </w:rPr>
        <w:t>rynko</w:t>
      </w:r>
      <w:r w:rsidRPr="003453DD">
        <w:rPr>
          <w:rFonts w:asciiTheme="minorHAnsi" w:hAnsiTheme="minorHAnsi" w:cstheme="minorHAnsi"/>
          <w:sz w:val="22"/>
          <w:szCs w:val="22"/>
        </w:rPr>
        <w:t>wych,  prawnych</w:t>
      </w:r>
      <w:r w:rsidR="000476D1" w:rsidRPr="003453DD">
        <w:rPr>
          <w:rFonts w:asciiTheme="minorHAnsi" w:hAnsiTheme="minorHAnsi" w:cstheme="minorHAnsi"/>
          <w:sz w:val="22"/>
          <w:szCs w:val="22"/>
        </w:rPr>
        <w:t xml:space="preserve"> itp.</w:t>
      </w:r>
    </w:p>
    <w:p w14:paraId="78FC2705" w14:textId="15ECFD20" w:rsidR="00502CB6" w:rsidRPr="003453DD" w:rsidRDefault="00502CB6" w:rsidP="003453DD">
      <w:pPr>
        <w:numPr>
          <w:ilvl w:val="2"/>
          <w:numId w:val="17"/>
        </w:numPr>
        <w:tabs>
          <w:tab w:val="clear" w:pos="2340"/>
          <w:tab w:val="num" w:pos="1200"/>
        </w:tabs>
        <w:ind w:left="1200" w:hanging="3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zaistnieniem niemożliwych wcześniej do przewidzenia i niezależnych od stron umowy okoliczności powodujących niemożność, niecelowość, zbędność realizacji przedmiotu zamówienia z punktu widzenia Zamawiającego. </w:t>
      </w:r>
    </w:p>
    <w:p w14:paraId="7C71DB0E" w14:textId="73B881E5" w:rsidR="00630F16" w:rsidRPr="003453DD" w:rsidRDefault="00630F16" w:rsidP="003453DD">
      <w:pPr>
        <w:numPr>
          <w:ilvl w:val="2"/>
          <w:numId w:val="17"/>
        </w:numPr>
        <w:tabs>
          <w:tab w:val="clear" w:pos="2340"/>
          <w:tab w:val="num" w:pos="1200"/>
        </w:tabs>
        <w:ind w:left="1200" w:hanging="3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zaistnieniem innej niemożliwej do przewidzenia w momencie zawarcia umowy okoliczności prawnej, ekonomicznej lub technicznej, za którą żadna ze stron nie ponosi odpowiedzialności, skutkującej brakiem możliwości należytego wykonania umowy zgodnie z SWZ.</w:t>
      </w:r>
    </w:p>
    <w:p w14:paraId="56F369E7" w14:textId="77777777" w:rsidR="00502CB6" w:rsidRPr="003453DD" w:rsidRDefault="00502CB6" w:rsidP="003453DD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>Zmiana terminu wykonania umowy</w:t>
      </w:r>
      <w:r w:rsidRPr="003453DD">
        <w:rPr>
          <w:rFonts w:asciiTheme="minorHAnsi" w:hAnsiTheme="minorHAnsi" w:cstheme="minorHAnsi"/>
          <w:sz w:val="22"/>
          <w:szCs w:val="22"/>
        </w:rPr>
        <w:t xml:space="preserve"> w przypadku:</w:t>
      </w:r>
    </w:p>
    <w:p w14:paraId="5332B329" w14:textId="736E75EE" w:rsidR="00502CB6" w:rsidRPr="003453DD" w:rsidRDefault="00502CB6" w:rsidP="003453DD">
      <w:pPr>
        <w:numPr>
          <w:ilvl w:val="3"/>
          <w:numId w:val="15"/>
        </w:numPr>
        <w:tabs>
          <w:tab w:val="clear" w:pos="2520"/>
          <w:tab w:val="num" w:pos="900"/>
        </w:tabs>
        <w:ind w:left="900" w:hanging="400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 xml:space="preserve">Zmiana (w tym wydłużenie)  terminu wykonania zamówienia </w:t>
      </w:r>
      <w:r w:rsidRPr="003453DD">
        <w:rPr>
          <w:rFonts w:asciiTheme="minorHAnsi" w:hAnsiTheme="minorHAnsi" w:cstheme="minorHAnsi"/>
          <w:sz w:val="22"/>
          <w:szCs w:val="22"/>
        </w:rPr>
        <w:t xml:space="preserve">w przypadku 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>zaistnienia, po zawarciu umowy siły wyższej</w:t>
      </w:r>
      <w:r w:rsidR="00E3181A"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 (np. klęski żywiołowe, strajki generalne lub lokalne, epidemie</w:t>
      </w:r>
      <w:r w:rsidR="00325B38"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 itp.</w:t>
      </w:r>
      <w:r w:rsidR="00E3181A" w:rsidRPr="003453DD">
        <w:rPr>
          <w:rFonts w:asciiTheme="minorHAnsi" w:hAnsiTheme="minorHAnsi" w:cstheme="minorHAnsi"/>
          <w:color w:val="000000"/>
          <w:sz w:val="22"/>
          <w:szCs w:val="22"/>
        </w:rPr>
        <w:t>),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 przez którą, na potrzeby niniejszego warunku rozumieć należy zdarzenie zewnętrzne wobec łączącej strony więzi prawnej:</w:t>
      </w:r>
    </w:p>
    <w:p w14:paraId="5B10097B" w14:textId="77777777" w:rsidR="00502CB6" w:rsidRPr="003453DD" w:rsidRDefault="00502CB6" w:rsidP="003453DD">
      <w:pPr>
        <w:numPr>
          <w:ilvl w:val="2"/>
          <w:numId w:val="4"/>
        </w:numPr>
        <w:tabs>
          <w:tab w:val="num" w:pos="1300"/>
        </w:tabs>
        <w:autoSpaceDE w:val="0"/>
        <w:autoSpaceDN w:val="0"/>
        <w:adjustRightInd w:val="0"/>
        <w:ind w:left="1627" w:hanging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o charakterze niezależnym od stron,</w:t>
      </w:r>
    </w:p>
    <w:p w14:paraId="11488881" w14:textId="77777777" w:rsidR="00502CB6" w:rsidRPr="003453DD" w:rsidRDefault="00502CB6" w:rsidP="003453DD">
      <w:pPr>
        <w:numPr>
          <w:ilvl w:val="2"/>
          <w:numId w:val="4"/>
        </w:numPr>
        <w:tabs>
          <w:tab w:val="num" w:pos="1300"/>
        </w:tabs>
        <w:autoSpaceDE w:val="0"/>
        <w:autoSpaceDN w:val="0"/>
        <w:adjustRightInd w:val="0"/>
        <w:ind w:left="1627" w:hanging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którego strony nie mogły przewidzieć przed zawarciem umowy,</w:t>
      </w:r>
    </w:p>
    <w:p w14:paraId="26A98805" w14:textId="77777777" w:rsidR="00502CB6" w:rsidRPr="003453DD" w:rsidRDefault="00502CB6" w:rsidP="003453DD">
      <w:pPr>
        <w:numPr>
          <w:ilvl w:val="2"/>
          <w:numId w:val="4"/>
        </w:numPr>
        <w:tabs>
          <w:tab w:val="num" w:pos="1300"/>
        </w:tabs>
        <w:autoSpaceDE w:val="0"/>
        <w:autoSpaceDN w:val="0"/>
        <w:adjustRightInd w:val="0"/>
        <w:ind w:left="1300" w:hanging="2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którego nie można uniknąć ani któremu strony nie mogły zapobiec przy zachowaniu należytej staranności,</w:t>
      </w:r>
    </w:p>
    <w:p w14:paraId="50D3E269" w14:textId="77777777" w:rsidR="00502CB6" w:rsidRPr="003453DD" w:rsidRDefault="00502CB6" w:rsidP="003453DD">
      <w:pPr>
        <w:numPr>
          <w:ilvl w:val="2"/>
          <w:numId w:val="4"/>
        </w:numPr>
        <w:tabs>
          <w:tab w:val="num" w:pos="1300"/>
        </w:tabs>
        <w:autoSpaceDE w:val="0"/>
        <w:autoSpaceDN w:val="0"/>
        <w:adjustRightInd w:val="0"/>
        <w:ind w:left="1627" w:hanging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której nie można przypisać drugiej stronie;</w:t>
      </w:r>
    </w:p>
    <w:p w14:paraId="6BA1B1A1" w14:textId="77777777" w:rsidR="00502CB6" w:rsidRPr="003453DD" w:rsidRDefault="00502CB6" w:rsidP="003453DD">
      <w:pPr>
        <w:tabs>
          <w:tab w:val="num" w:pos="0"/>
          <w:tab w:val="num" w:pos="1300"/>
        </w:tabs>
        <w:autoSpaceDE w:val="0"/>
        <w:autoSpaceDN w:val="0"/>
        <w:adjustRightInd w:val="0"/>
        <w:ind w:left="1300" w:hanging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0B0AA2"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Za siłę wyższą uważać się będzie między innymi: nagłe załamania warunków atmosferycznych, </w:t>
      </w:r>
      <w:r w:rsidR="000B0AA2" w:rsidRPr="003453DD">
        <w:rPr>
          <w:rFonts w:asciiTheme="minorHAnsi" w:hAnsiTheme="minorHAnsi" w:cstheme="minorHAnsi"/>
          <w:sz w:val="22"/>
          <w:szCs w:val="22"/>
        </w:rPr>
        <w:t>nadzwyczajne warunki pogodowe nietypowe dla okresu ich wystąpienia, opady i zjawiska powodujące śliskość zimową,  uzasadniające konieczność wydłużenia terminu dostaw w celu usunięcia zagrożeń w ruchu drogowym, spowodowanych powstaniem śliskości na drogach</w:t>
      </w:r>
      <w:r w:rsidR="000B0AA2" w:rsidRPr="003453DD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5286560" w14:textId="77777777" w:rsidR="00E3181A" w:rsidRPr="003453DD" w:rsidRDefault="00E3181A" w:rsidP="003453DD">
      <w:pPr>
        <w:tabs>
          <w:tab w:val="num" w:pos="0"/>
          <w:tab w:val="num" w:pos="1300"/>
        </w:tabs>
        <w:autoSpaceDE w:val="0"/>
        <w:autoSpaceDN w:val="0"/>
        <w:adjustRightInd w:val="0"/>
        <w:ind w:left="1300" w:hanging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9C5DF53" w14:textId="5CFDF51E" w:rsidR="00502CB6" w:rsidRPr="003453DD" w:rsidRDefault="00502CB6" w:rsidP="003453DD">
      <w:pPr>
        <w:pStyle w:val="Akapitzlist"/>
        <w:numPr>
          <w:ilvl w:val="1"/>
          <w:numId w:val="4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0" w:line="240" w:lineRule="auto"/>
        <w:ind w:hanging="873"/>
        <w:jc w:val="both"/>
        <w:rPr>
          <w:rFonts w:asciiTheme="minorHAnsi" w:hAnsiTheme="minorHAnsi" w:cstheme="minorHAnsi"/>
          <w:color w:val="000000"/>
        </w:rPr>
      </w:pPr>
      <w:r w:rsidRPr="003453DD">
        <w:rPr>
          <w:rFonts w:asciiTheme="minorHAnsi" w:hAnsiTheme="minorHAnsi" w:cstheme="minorHAnsi"/>
          <w:b/>
        </w:rPr>
        <w:t>Zmiana (w tym skrócenie)</w:t>
      </w:r>
      <w:r w:rsidRPr="003453DD">
        <w:rPr>
          <w:rFonts w:asciiTheme="minorHAnsi" w:hAnsiTheme="minorHAnsi" w:cstheme="minorHAnsi"/>
        </w:rPr>
        <w:t xml:space="preserve">  </w:t>
      </w:r>
      <w:r w:rsidRPr="003453DD">
        <w:rPr>
          <w:rFonts w:asciiTheme="minorHAnsi" w:hAnsiTheme="minorHAnsi" w:cstheme="minorHAnsi"/>
          <w:b/>
        </w:rPr>
        <w:t xml:space="preserve">terminu wykonania zamówienia </w:t>
      </w:r>
      <w:r w:rsidRPr="003453DD">
        <w:rPr>
          <w:rFonts w:asciiTheme="minorHAnsi" w:hAnsiTheme="minorHAnsi" w:cstheme="minorHAnsi"/>
          <w:color w:val="000000"/>
        </w:rPr>
        <w:t xml:space="preserve">w przypadku </w:t>
      </w:r>
    </w:p>
    <w:p w14:paraId="67156FFB" w14:textId="77777777" w:rsidR="00502CB6" w:rsidRPr="003453DD" w:rsidRDefault="00502CB6" w:rsidP="003453DD">
      <w:pPr>
        <w:tabs>
          <w:tab w:val="num" w:pos="0"/>
        </w:tabs>
        <w:autoSpaceDE w:val="0"/>
        <w:autoSpaceDN w:val="0"/>
        <w:adjustRightInd w:val="0"/>
        <w:ind w:left="993" w:hanging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ab/>
        <w:t>zaistnienia, po zawarciu umowy siły wyższej</w:t>
      </w:r>
      <w:r w:rsidR="00E3181A"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 (np. klęski żywiołowe, strajki generalne lub lokalne, epidemie)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>, przez którą, na potrzeby niniejszego warunku rozumieć należy zdarzenie zewnętrzne wobec łączącej strony więzi prawnej:</w:t>
      </w:r>
    </w:p>
    <w:p w14:paraId="3C75E18D" w14:textId="77777777" w:rsidR="00502CB6" w:rsidRPr="003453DD" w:rsidRDefault="00502CB6" w:rsidP="003453DD">
      <w:pPr>
        <w:tabs>
          <w:tab w:val="num" w:pos="0"/>
          <w:tab w:val="left" w:pos="1300"/>
        </w:tabs>
        <w:autoSpaceDE w:val="0"/>
        <w:autoSpaceDN w:val="0"/>
        <w:adjustRightInd w:val="0"/>
        <w:ind w:left="993" w:firstLine="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•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ab/>
        <w:t>o charakterze niezależnym od stron,</w:t>
      </w:r>
    </w:p>
    <w:p w14:paraId="115AB13F" w14:textId="77777777" w:rsidR="00502CB6" w:rsidRPr="003453DD" w:rsidRDefault="00502CB6" w:rsidP="003453DD">
      <w:pPr>
        <w:tabs>
          <w:tab w:val="num" w:pos="0"/>
          <w:tab w:val="left" w:pos="1300"/>
        </w:tabs>
        <w:autoSpaceDE w:val="0"/>
        <w:autoSpaceDN w:val="0"/>
        <w:adjustRightInd w:val="0"/>
        <w:ind w:left="993" w:firstLine="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•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ab/>
        <w:t>którego strony nie mogły przewidzieć przed zawarciem umowy,</w:t>
      </w:r>
    </w:p>
    <w:p w14:paraId="5F4E7B40" w14:textId="77777777" w:rsidR="00502CB6" w:rsidRPr="003453DD" w:rsidRDefault="00502CB6" w:rsidP="003453DD">
      <w:pPr>
        <w:tabs>
          <w:tab w:val="num" w:pos="0"/>
          <w:tab w:val="left" w:pos="1300"/>
        </w:tabs>
        <w:autoSpaceDE w:val="0"/>
        <w:autoSpaceDN w:val="0"/>
        <w:adjustRightInd w:val="0"/>
        <w:ind w:left="1300" w:hanging="3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•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ab/>
        <w:t>którego nie można uniknąć ani któremu strony nie mogły zapobiec przy zachowaniu należytej staranności,</w:t>
      </w:r>
    </w:p>
    <w:p w14:paraId="60DB3D62" w14:textId="77777777" w:rsidR="00502CB6" w:rsidRPr="003453DD" w:rsidRDefault="00502CB6" w:rsidP="003453DD">
      <w:pPr>
        <w:tabs>
          <w:tab w:val="num" w:pos="0"/>
          <w:tab w:val="left" w:pos="1300"/>
        </w:tabs>
        <w:autoSpaceDE w:val="0"/>
        <w:autoSpaceDN w:val="0"/>
        <w:adjustRightInd w:val="0"/>
        <w:ind w:left="993" w:firstLine="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>•</w:t>
      </w:r>
      <w:r w:rsidRPr="003453DD">
        <w:rPr>
          <w:rFonts w:asciiTheme="minorHAnsi" w:hAnsiTheme="minorHAnsi" w:cstheme="minorHAnsi"/>
          <w:color w:val="000000"/>
          <w:sz w:val="22"/>
          <w:szCs w:val="22"/>
        </w:rPr>
        <w:tab/>
        <w:t>której nie można przypisać drugiej stronie;</w:t>
      </w:r>
    </w:p>
    <w:p w14:paraId="55CED176" w14:textId="5870C14D" w:rsidR="00502CB6" w:rsidRPr="003453DD" w:rsidRDefault="00502CB6" w:rsidP="003453DD">
      <w:pPr>
        <w:tabs>
          <w:tab w:val="num" w:pos="0"/>
        </w:tabs>
        <w:autoSpaceDE w:val="0"/>
        <w:autoSpaceDN w:val="0"/>
        <w:adjustRightInd w:val="0"/>
        <w:ind w:left="993" w:hanging="567"/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  <w:r w:rsidRPr="003453DD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0B0AA2"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Za siłę wyższą uważać się będzie między innymi: nagłe wystąpienie warunków atmosferycznych, nadzwyczajnych warunków pogodowych nietypowych dla okresu ich wystąpienia; wysokie temperatury, brak opadów i zjawisk powodujących powstawanie śliskości </w:t>
      </w:r>
      <w:r w:rsidR="00A871BC" w:rsidRPr="003453DD">
        <w:rPr>
          <w:rFonts w:asciiTheme="minorHAnsi" w:hAnsiTheme="minorHAnsi" w:cstheme="minorHAnsi"/>
          <w:color w:val="000000"/>
          <w:sz w:val="22"/>
          <w:szCs w:val="22"/>
        </w:rPr>
        <w:t xml:space="preserve">lub nieprzejezdności </w:t>
      </w:r>
      <w:r w:rsidR="000B0AA2" w:rsidRPr="003453DD">
        <w:rPr>
          <w:rFonts w:asciiTheme="minorHAnsi" w:hAnsiTheme="minorHAnsi" w:cstheme="minorHAnsi"/>
          <w:color w:val="000000"/>
          <w:sz w:val="22"/>
          <w:szCs w:val="22"/>
        </w:rPr>
        <w:t>zimowej, prognozy pogody wskazujące na trwałe ustąpienie aury zimowej  i inne czynniki sprawiające, że utrzymanie dostaw materiałów wykorzystywanych do prowadzenie dalszej akcji zimowej jest bezcelowe i nieuzasadnione ekonomicznie.</w:t>
      </w:r>
    </w:p>
    <w:p w14:paraId="4DB99008" w14:textId="77777777" w:rsidR="00EA0859" w:rsidRPr="003453DD" w:rsidRDefault="00502CB6" w:rsidP="003453DD">
      <w:pPr>
        <w:pStyle w:val="Akapitzlist"/>
        <w:numPr>
          <w:ilvl w:val="1"/>
          <w:numId w:val="4"/>
        </w:numPr>
        <w:tabs>
          <w:tab w:val="clear" w:pos="1440"/>
          <w:tab w:val="num" w:pos="851"/>
        </w:tabs>
        <w:spacing w:after="0" w:line="240" w:lineRule="auto"/>
        <w:ind w:left="851" w:hanging="284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Zmian terminu w przypadku konieczności wykonania zamówień dodatkowych lub innych zamówień powiązanych których wykonanie stało się konieczne i celowe do prawidłowego wykonania zamówienia podstawowego</w:t>
      </w:r>
    </w:p>
    <w:p w14:paraId="332BB3D4" w14:textId="181DE3D1" w:rsidR="00502CB6" w:rsidRPr="003453DD" w:rsidRDefault="00502CB6" w:rsidP="003453DD">
      <w:pPr>
        <w:pStyle w:val="Akapitzlist"/>
        <w:numPr>
          <w:ilvl w:val="1"/>
          <w:numId w:val="4"/>
        </w:numPr>
        <w:tabs>
          <w:tab w:val="clear" w:pos="1440"/>
          <w:tab w:val="num" w:pos="851"/>
        </w:tabs>
        <w:spacing w:after="0" w:line="240" w:lineRule="auto"/>
        <w:ind w:left="851" w:hanging="284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Zaistnienia innych okoliczności niezależnych od Wykonawcy, a mających wpływ na termin  realizacji zamówienia.</w:t>
      </w:r>
    </w:p>
    <w:p w14:paraId="3BD4BF52" w14:textId="6AF34558" w:rsidR="00502CB6" w:rsidRPr="003453DD" w:rsidRDefault="00502CB6" w:rsidP="003453DD">
      <w:pPr>
        <w:tabs>
          <w:tab w:val="num" w:pos="500"/>
        </w:tabs>
        <w:ind w:left="100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  </w:t>
      </w:r>
      <w:r w:rsidRPr="003453DD">
        <w:rPr>
          <w:rFonts w:asciiTheme="minorHAnsi" w:hAnsiTheme="minorHAnsi" w:cstheme="minorHAnsi"/>
          <w:b/>
          <w:sz w:val="22"/>
          <w:szCs w:val="22"/>
        </w:rPr>
        <w:t xml:space="preserve">  Rozwiązanie za porozumieniem stron umowy</w:t>
      </w:r>
      <w:r w:rsidR="00A871BC" w:rsidRPr="003453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3DD">
        <w:rPr>
          <w:rFonts w:asciiTheme="minorHAnsi" w:hAnsiTheme="minorHAnsi" w:cstheme="minorHAnsi"/>
          <w:sz w:val="22"/>
          <w:szCs w:val="22"/>
        </w:rPr>
        <w:t>w całości lub części wraz z dokonaniem pomiędzy stronami rozliczenia umowy.</w:t>
      </w:r>
    </w:p>
    <w:p w14:paraId="6BBC7D69" w14:textId="77777777" w:rsidR="00502CB6" w:rsidRPr="003453DD" w:rsidRDefault="00502CB6" w:rsidP="003453DD">
      <w:pPr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 szczególności w przypadku gdy w toku wykonania przedmiotu umowy okaże się że jego dokończenie byłoby niemożliwe, niezasadne, niecelowe ze względów technicznych, społecznych, ekonomicznych lub innych istotnych z punktu widzenia Zamawiającego, Wykonawcy lub interesu społecznego, publicznego.</w:t>
      </w:r>
    </w:p>
    <w:p w14:paraId="39241011" w14:textId="77777777" w:rsidR="00502CB6" w:rsidRPr="003453DD" w:rsidRDefault="00502CB6" w:rsidP="003453DD">
      <w:pPr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 przypadku stwierdzenia technicznej niemożliwości wykonania przedmiotu umowy lub zwiększenia kosztów jego  wykonania lub znacznego pogorszenia się sytuacji ekonomiczno-finansowej Wykonawcy, ogłoszenia upadłości, likwidacji lub wystąpienia innych przeszkód natury ekonomiczno-prawnych zwiększających ryzyko nienależytego wykonania, niecelowego, niezasadnego.</w:t>
      </w:r>
    </w:p>
    <w:p w14:paraId="2714FBAD" w14:textId="77777777" w:rsidR="00502CB6" w:rsidRPr="003453DD" w:rsidRDefault="00502CB6" w:rsidP="003453DD">
      <w:pPr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>Zmiana wysokości wynagrodzenia, trybów zasad i terminów rozliczeń</w:t>
      </w:r>
    </w:p>
    <w:p w14:paraId="2838F2EA" w14:textId="77777777" w:rsidR="00A871BC" w:rsidRPr="003453DD" w:rsidRDefault="00502CB6" w:rsidP="003453DD">
      <w:pPr>
        <w:pStyle w:val="Akapitzlist"/>
        <w:numPr>
          <w:ilvl w:val="0"/>
          <w:numId w:val="36"/>
        </w:numPr>
        <w:tabs>
          <w:tab w:val="left" w:pos="1000"/>
        </w:tabs>
        <w:spacing w:after="0" w:line="240" w:lineRule="auto"/>
        <w:ind w:left="1066" w:hanging="357"/>
        <w:jc w:val="both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Zmiana wynagrodzenia wynikająca ze zmiany powszechnie obowiązujących przepisów prawa w zakresie mającym wpływ na realizację i rozliczenie przedmiotu zamówienia, w tym urzędowa zmiana (zmniejszenie bądź zwiększenie) stawki podatku VAT,</w:t>
      </w:r>
    </w:p>
    <w:p w14:paraId="2A5AFEC5" w14:textId="63E37629" w:rsidR="000476D1" w:rsidRPr="003453DD" w:rsidRDefault="00502CB6" w:rsidP="003453DD">
      <w:pPr>
        <w:pStyle w:val="Akapitzlist"/>
        <w:numPr>
          <w:ilvl w:val="0"/>
          <w:numId w:val="36"/>
        </w:numPr>
        <w:tabs>
          <w:tab w:val="left" w:pos="1000"/>
        </w:tabs>
        <w:spacing w:after="0" w:line="240" w:lineRule="auto"/>
        <w:ind w:left="1066" w:hanging="357"/>
        <w:jc w:val="both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 xml:space="preserve">Zmiana trybów zasad i terminów rozliczeń wynagrodzenia umownego w przypadku zaistnienia okoliczności uzasadniających taką zmianę, w szczególności </w:t>
      </w:r>
      <w:r w:rsidR="000476D1" w:rsidRPr="003453DD">
        <w:rPr>
          <w:rFonts w:asciiTheme="minorHAnsi" w:hAnsiTheme="minorHAnsi" w:cstheme="minorHAnsi"/>
        </w:rPr>
        <w:t xml:space="preserve">wynikających z ze zmiany zasad finansowania. </w:t>
      </w:r>
    </w:p>
    <w:p w14:paraId="2F5114FB" w14:textId="77777777" w:rsidR="00502CB6" w:rsidRPr="003453DD" w:rsidRDefault="00502CB6" w:rsidP="003453DD">
      <w:pPr>
        <w:numPr>
          <w:ilvl w:val="0"/>
          <w:numId w:val="22"/>
        </w:numPr>
        <w:tabs>
          <w:tab w:val="left" w:pos="100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b/>
          <w:bCs/>
          <w:color w:val="000000"/>
          <w:sz w:val="22"/>
          <w:szCs w:val="22"/>
          <w:lang w:val="x-none"/>
        </w:rPr>
        <w:t>Zmiana trybu realizacji zamówienia w</w:t>
      </w:r>
      <w:r w:rsidRPr="003453DD">
        <w:rPr>
          <w:rFonts w:asciiTheme="minorHAnsi" w:hAnsiTheme="minorHAnsi" w:cstheme="minorHAnsi"/>
          <w:bCs/>
          <w:color w:val="000000"/>
          <w:sz w:val="22"/>
          <w:szCs w:val="22"/>
          <w:lang w:val="x-none"/>
        </w:rPr>
        <w:t xml:space="preserve"> </w:t>
      </w:r>
      <w:r w:rsidRPr="003453DD">
        <w:rPr>
          <w:rFonts w:asciiTheme="minorHAnsi" w:hAnsiTheme="minorHAnsi" w:cstheme="minorHAnsi"/>
          <w:b/>
          <w:bCs/>
          <w:color w:val="000000"/>
          <w:sz w:val="22"/>
          <w:szCs w:val="22"/>
          <w:lang w:val="x-none"/>
        </w:rPr>
        <w:t>zakresie  podwykonawstwa</w:t>
      </w:r>
      <w:r w:rsidRPr="003453DD">
        <w:rPr>
          <w:rFonts w:asciiTheme="minorHAnsi" w:hAnsiTheme="minorHAnsi" w:cstheme="minorHAnsi"/>
          <w:bCs/>
          <w:color w:val="000000"/>
          <w:sz w:val="22"/>
          <w:szCs w:val="22"/>
          <w:lang w:val="x-none"/>
        </w:rPr>
        <w:t xml:space="preserve">; </w:t>
      </w:r>
    </w:p>
    <w:p w14:paraId="549E9ED9" w14:textId="77777777" w:rsidR="00502CB6" w:rsidRPr="003453DD" w:rsidRDefault="00502CB6" w:rsidP="003453DD">
      <w:pPr>
        <w:numPr>
          <w:ilvl w:val="0"/>
          <w:numId w:val="2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rezygnacja z podwykonawstwa dla </w:t>
      </w:r>
      <w:r w:rsidRPr="003453DD">
        <w:rPr>
          <w:rFonts w:asciiTheme="minorHAnsi" w:hAnsiTheme="minorHAnsi" w:cstheme="minorHAnsi"/>
          <w:bCs/>
          <w:sz w:val="22"/>
          <w:szCs w:val="22"/>
        </w:rPr>
        <w:t xml:space="preserve">tej części zamówienia, która została wskazana przez Wykonawcę w ofercie iż będzie realizowana </w:t>
      </w:r>
      <w:r w:rsidRPr="003453DD">
        <w:rPr>
          <w:rFonts w:asciiTheme="minorHAnsi" w:hAnsiTheme="minorHAnsi" w:cstheme="minorHAnsi"/>
          <w:sz w:val="22"/>
          <w:szCs w:val="22"/>
        </w:rPr>
        <w:t xml:space="preserve"> przez podwykonawcę, </w:t>
      </w:r>
      <w:r w:rsidRPr="003453DD">
        <w:rPr>
          <w:rFonts w:asciiTheme="minorHAnsi" w:hAnsiTheme="minorHAnsi" w:cstheme="minorHAnsi"/>
          <w:bCs/>
          <w:sz w:val="22"/>
          <w:szCs w:val="22"/>
        </w:rPr>
        <w:t>zmiana podwykonawcy wskazanego do realizacji części zamówienia na innego podwykonawcę, za zgodą Zamawiającego i z zachowaniem zasad dotyczących podwykonawców,</w:t>
      </w:r>
    </w:p>
    <w:p w14:paraId="6440D77A" w14:textId="77777777" w:rsidR="00502CB6" w:rsidRPr="003453DD" w:rsidRDefault="00502CB6" w:rsidP="003453DD">
      <w:pPr>
        <w:numPr>
          <w:ilvl w:val="0"/>
          <w:numId w:val="2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453DD">
        <w:rPr>
          <w:rFonts w:asciiTheme="minorHAnsi" w:hAnsiTheme="minorHAnsi" w:cstheme="minorHAnsi"/>
          <w:bCs/>
          <w:sz w:val="22"/>
          <w:szCs w:val="22"/>
        </w:rPr>
        <w:t>wystąpienie konieczności i uzasadnionego przypadku realizacji przez podwykonawcę części zamówienia, której wykonawca nie wskazał w ofercie, że powierzy jej wykonanie podwykonawcy odbędzie się za zgodą Zamawiającego i z zachowaniem zasad dotyczących podwykonawców,</w:t>
      </w:r>
    </w:p>
    <w:p w14:paraId="26974BB3" w14:textId="77777777" w:rsidR="00502CB6" w:rsidRPr="003453DD" w:rsidRDefault="00502CB6" w:rsidP="003453DD">
      <w:pPr>
        <w:numPr>
          <w:ilvl w:val="0"/>
          <w:numId w:val="2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453DD">
        <w:rPr>
          <w:rFonts w:asciiTheme="minorHAnsi" w:hAnsiTheme="minorHAnsi" w:cstheme="minorHAnsi"/>
          <w:bCs/>
          <w:sz w:val="22"/>
          <w:szCs w:val="22"/>
        </w:rPr>
        <w:t>wystąpienie konieczności i uzasadnionego przypadku zmiany podwykonawcy(podmiotu) na którego zasoby powoływał się Wykonawca na etapie postępowania przetargowego i wskazanego do realizacji części zamówienia na innego podwykonawcę, z zachowaniem zasad opisanych w SWZ odbędzie się za   zgodą Zamawiającego pod warunkiem, że nowy Podwykonawca spełnia warunki udziału w postępowaniu w stopniu nie mniejszym niż dotychczasowy podwykonawca i nie podlega wykluczeniu</w:t>
      </w:r>
    </w:p>
    <w:p w14:paraId="153FC67B" w14:textId="77777777" w:rsidR="00502CB6" w:rsidRPr="003453DD" w:rsidRDefault="00502CB6" w:rsidP="003453DD">
      <w:pPr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- w przypadku zaistnienia nieprzewidzianych wcześniej przez Wykonawcę okoliczności  związanych w szczególności ze zmianami organizacyjnymi, kadrowymi, problemami finansowymi czy innymi kwestiami mającymi wpływ na organizację procesu realizacji zamówienia.</w:t>
      </w:r>
    </w:p>
    <w:p w14:paraId="4AAE15DB" w14:textId="4E6BF2D7" w:rsidR="00502CB6" w:rsidRPr="003453DD" w:rsidRDefault="00502CB6" w:rsidP="003453DD">
      <w:pPr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Zmiany podmiotu w zakresie realizacji zamówienia w szczególności jeżeli po stronie Wykonawcy występują podmioty działające wspólnie (konsorcja, spółki cywilne) i w trakcie realizacji umowy wystąpią okoliczności uniemożliwiające lub utrudniające dalsze działanie wszystkim podmiotom tworzącym stronę wykonawczą,  np. w przypadku gdyby została ogłoszona upadłość lub zastała otwarta likwidacja jednego lub kilku podmiotów. </w:t>
      </w:r>
      <w:r w:rsidRPr="003453DD">
        <w:rPr>
          <w:rFonts w:asciiTheme="minorHAnsi" w:hAnsiTheme="minorHAnsi" w:cstheme="minorHAnsi"/>
          <w:sz w:val="22"/>
          <w:szCs w:val="22"/>
        </w:rPr>
        <w:lastRenderedPageBreak/>
        <w:t>W takim przypadku dopuszcza się za zgodą Zamawiającego, przejęcie obowiązków Wykonawcy umowy na niezmienionych warunkach.</w:t>
      </w:r>
    </w:p>
    <w:p w14:paraId="13893CBE" w14:textId="77777777" w:rsidR="00502CB6" w:rsidRPr="003453DD" w:rsidRDefault="00502CB6" w:rsidP="003453DD">
      <w:pPr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Zmiany podmiotu w zakresie realizacji zamówienia gdy nowy wykonawca ma zastąpić dotychczasowego wykonawcę w wyniku sukcesji, w następstwie przejęcia, połączenia, podziału, przekształcenia,  upadłości, restrukturyzacji, dziedziczenia lub nabycia dotychczasowego wykonawcy lub jego przedsiębiorstwa, o ile nowy wykonawca spełnia warunki udziału w postępowaniu i nie zachodzą w stosunku do niego podstawy wykluczenia oraz nie pociąga to za sobą innych istotnych zmian umowy.</w:t>
      </w:r>
    </w:p>
    <w:p w14:paraId="12EBF1C2" w14:textId="77777777" w:rsidR="00744BBD" w:rsidRPr="003453DD" w:rsidRDefault="00744BBD" w:rsidP="003453DD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0A663D1" w14:textId="77777777" w:rsidR="000B0AA2" w:rsidRPr="003453DD" w:rsidRDefault="00502CB6" w:rsidP="003453DD">
      <w:pPr>
        <w:numPr>
          <w:ilvl w:val="0"/>
          <w:numId w:val="15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Zmiana niniejszej umowy jest możliwa jeżeli łączna wartość zmian jest mniejsza niż progi unijne oraz jest niższa niż 10% wartości pierwotnej umowy.</w:t>
      </w:r>
    </w:p>
    <w:p w14:paraId="0A4FEF38" w14:textId="77777777" w:rsidR="00502CB6" w:rsidRPr="003453DD" w:rsidRDefault="00502CB6" w:rsidP="003453DD">
      <w:pPr>
        <w:numPr>
          <w:ilvl w:val="0"/>
          <w:numId w:val="15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bCs/>
          <w:sz w:val="22"/>
          <w:szCs w:val="22"/>
          <w:lang w:val="x-none" w:eastAsia="en-US"/>
        </w:rPr>
        <w:t>Zmiany te muszą być uzasadnione przez Wykonawcę i zaakceptowane przez Zamawiającego.</w:t>
      </w:r>
    </w:p>
    <w:p w14:paraId="3798E3DA" w14:textId="77777777" w:rsidR="00502CB6" w:rsidRPr="003453DD" w:rsidRDefault="00502CB6" w:rsidP="003453DD">
      <w:pPr>
        <w:numPr>
          <w:ilvl w:val="0"/>
          <w:numId w:val="15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Wszystkie powyższe postanowienia stanowią katalog zmian które przed wprowadzeniem do umowy wymagają zgodnej akceptacji stron umowy .</w:t>
      </w:r>
    </w:p>
    <w:p w14:paraId="7F6A037C" w14:textId="77777777" w:rsidR="00430644" w:rsidRPr="003453DD" w:rsidRDefault="00430644" w:rsidP="003453DD">
      <w:pPr>
        <w:rPr>
          <w:rFonts w:asciiTheme="minorHAnsi" w:hAnsiTheme="minorHAnsi" w:cstheme="minorHAnsi"/>
          <w:sz w:val="22"/>
          <w:szCs w:val="22"/>
        </w:rPr>
      </w:pPr>
    </w:p>
    <w:p w14:paraId="3334ACFF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11.</w:t>
      </w:r>
    </w:p>
    <w:p w14:paraId="06DD90E6" w14:textId="77777777" w:rsidR="00430644" w:rsidRPr="003453DD" w:rsidRDefault="004306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Integralną częścią umowy są :</w:t>
      </w:r>
    </w:p>
    <w:p w14:paraId="7D0C8E5C" w14:textId="77777777" w:rsidR="00F371AA" w:rsidRPr="003453DD" w:rsidRDefault="00430644" w:rsidP="003453DD">
      <w:pPr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Specyfikacja wraz z załącznikami,</w:t>
      </w:r>
    </w:p>
    <w:p w14:paraId="65BE5236" w14:textId="77777777" w:rsidR="00430644" w:rsidRPr="003453DD" w:rsidRDefault="00430644" w:rsidP="003453DD">
      <w:pPr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Oferta wykonawcy wraz z załącznikami.</w:t>
      </w:r>
    </w:p>
    <w:p w14:paraId="5164C5F2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01E056F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12.</w:t>
      </w:r>
    </w:p>
    <w:p w14:paraId="6AC32945" w14:textId="77777777" w:rsidR="00430644" w:rsidRPr="003453DD" w:rsidRDefault="00430644" w:rsidP="003453DD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Wszelkie zmiany niniejszej umowy będą się odbywały w formie aneksów sporządzanych za zgodą obu Stron.</w:t>
      </w:r>
    </w:p>
    <w:p w14:paraId="67BA0338" w14:textId="77777777" w:rsidR="00C57736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13.</w:t>
      </w:r>
    </w:p>
    <w:p w14:paraId="18587A36" w14:textId="77777777" w:rsidR="003453DD" w:rsidRPr="003453DD" w:rsidRDefault="003453DD" w:rsidP="003453D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W sprawach nieuregulowanych niniejszą umową znajdują zastosowanie przepisy Kodeksu cywilnego</w:t>
      </w:r>
      <w:r w:rsidRPr="003453DD">
        <w:rPr>
          <w:rFonts w:asciiTheme="minorHAnsi" w:hAnsiTheme="minorHAnsi" w:cstheme="minorHAnsi"/>
          <w:b/>
        </w:rPr>
        <w:t>,</w:t>
      </w:r>
      <w:r w:rsidRPr="003453DD">
        <w:rPr>
          <w:rFonts w:asciiTheme="minorHAnsi" w:hAnsiTheme="minorHAnsi" w:cstheme="minorHAnsi"/>
        </w:rPr>
        <w:t xml:space="preserve"> ustawy z dnia 11 września 2019 r. Prawo zamówień publicznych.  </w:t>
      </w:r>
    </w:p>
    <w:p w14:paraId="3F306F13" w14:textId="77777777" w:rsidR="003453DD" w:rsidRPr="003453DD" w:rsidRDefault="003453DD" w:rsidP="003453D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W razie ewentualnych sporów rozstrzygać je będzie Sąd Powszechny właściwy dla siedziby Zamawiającego, z zastrzeżeniem, że strony zobowiązują się w pierwszej kolejności do poddania ewentualnych sporów o roszczenia cywilnoprawne w sprawach, w których zawarcie ugody jest dopuszczalne, mediacjom lub innemu polubownemu rozwiązaniu sporu przed Sądem Polubownym przy Prokuratorii Generalnej Rzeczypospolitej Polskiej, wybranym mediatorem albo osobą prowadzącą inne polubowne rozwiązanie sporu.</w:t>
      </w:r>
    </w:p>
    <w:p w14:paraId="0A96275E" w14:textId="102BBA60" w:rsidR="00430644" w:rsidRPr="003453DD" w:rsidRDefault="00237598" w:rsidP="003453D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3453DD">
        <w:rPr>
          <w:rFonts w:asciiTheme="minorHAnsi" w:hAnsiTheme="minorHAnsi" w:cstheme="minorHAnsi"/>
        </w:rPr>
        <w:t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</w:t>
      </w:r>
    </w:p>
    <w:p w14:paraId="3D70E9AF" w14:textId="77777777" w:rsidR="00B9211B" w:rsidRPr="003453DD" w:rsidRDefault="00B9211B" w:rsidP="003453D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FC1C2AE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§ 14.</w:t>
      </w:r>
    </w:p>
    <w:p w14:paraId="76C956FE" w14:textId="77777777" w:rsidR="006B7C44" w:rsidRPr="003453DD" w:rsidRDefault="006B7C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 xml:space="preserve">*Umowa została sporządzona w trzech jednobrzmiących egzemplarzach, z czego 2 egzemplarze dla Zamawiającego i 1 dla Wykonawcy. </w:t>
      </w:r>
    </w:p>
    <w:p w14:paraId="251B4436" w14:textId="77777777" w:rsidR="006B7C44" w:rsidRPr="003453DD" w:rsidRDefault="006B7C44" w:rsidP="003453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14A1DD" w14:textId="77777777" w:rsidR="006B7C44" w:rsidRPr="003453DD" w:rsidRDefault="006B7C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*Umowa zostaje zawarta z chwilą złożenia podpisów elektronicznych przez obie strony.</w:t>
      </w:r>
    </w:p>
    <w:p w14:paraId="0C925163" w14:textId="77777777" w:rsidR="006B7C44" w:rsidRPr="003453DD" w:rsidRDefault="006B7C44" w:rsidP="003453DD">
      <w:pPr>
        <w:jc w:val="both"/>
        <w:rPr>
          <w:rFonts w:asciiTheme="minorHAnsi" w:hAnsiTheme="minorHAnsi" w:cstheme="minorHAnsi"/>
          <w:sz w:val="22"/>
          <w:szCs w:val="22"/>
        </w:rPr>
      </w:pPr>
      <w:r w:rsidRPr="003453DD">
        <w:rPr>
          <w:rFonts w:asciiTheme="minorHAnsi" w:hAnsiTheme="minorHAnsi" w:cstheme="minorHAnsi"/>
          <w:sz w:val="22"/>
          <w:szCs w:val="22"/>
        </w:rPr>
        <w:t>Każda ze stron posiada jednobrzmiący egzemplarz umowy z poświadczeniem złożenia podpisów elektronicznych.</w:t>
      </w:r>
    </w:p>
    <w:p w14:paraId="5EF7D527" w14:textId="77777777" w:rsidR="006B7C44" w:rsidRPr="003453DD" w:rsidRDefault="006B7C44" w:rsidP="003453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D94520" w14:textId="6448FBFC" w:rsidR="00430644" w:rsidRPr="003453DD" w:rsidRDefault="006B7C44" w:rsidP="003453DD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3DD">
        <w:rPr>
          <w:rFonts w:asciiTheme="minorHAnsi" w:hAnsiTheme="minorHAnsi" w:cstheme="minorHAnsi"/>
          <w:i/>
          <w:sz w:val="22"/>
          <w:szCs w:val="22"/>
        </w:rPr>
        <w:t>*Należy wybrać odpowiedni zapis w zależności od rodzaju podpisu</w:t>
      </w:r>
    </w:p>
    <w:p w14:paraId="64B91481" w14:textId="77777777" w:rsidR="006B7C44" w:rsidRPr="003453DD" w:rsidRDefault="006B7C44" w:rsidP="003453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3D9173" w14:textId="77777777" w:rsidR="00430644" w:rsidRPr="003453DD" w:rsidRDefault="00430644" w:rsidP="003453D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453DD">
        <w:rPr>
          <w:rFonts w:asciiTheme="minorHAnsi" w:hAnsiTheme="minorHAnsi" w:cstheme="minorHAnsi"/>
          <w:b/>
          <w:sz w:val="22"/>
          <w:szCs w:val="22"/>
        </w:rPr>
        <w:t>ZAMAWIAJĄCY :                                                                             WYKONAWCA :</w:t>
      </w:r>
    </w:p>
    <w:sectPr w:rsidR="00430644" w:rsidRPr="003453DD" w:rsidSect="00430644">
      <w:headerReference w:type="default" r:id="rId7"/>
      <w:footerReference w:type="even" r:id="rId8"/>
      <w:footerReference w:type="default" r:id="rId9"/>
      <w:pgSz w:w="11906" w:h="16838"/>
      <w:pgMar w:top="1134" w:right="1418" w:bottom="1134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2964" w14:textId="77777777" w:rsidR="00D85B13" w:rsidRDefault="00D85B13">
      <w:r>
        <w:separator/>
      </w:r>
    </w:p>
  </w:endnote>
  <w:endnote w:type="continuationSeparator" w:id="0">
    <w:p w14:paraId="148F2E28" w14:textId="77777777" w:rsidR="00D85B13" w:rsidRDefault="00D8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4462" w14:textId="77777777" w:rsidR="00AA3F1D" w:rsidRDefault="00AA3F1D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C16A79" w14:textId="77777777" w:rsidR="00AA3F1D" w:rsidRDefault="00AA3F1D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CFE3" w14:textId="77777777" w:rsidR="00AA3F1D" w:rsidRPr="00454238" w:rsidRDefault="00AA3F1D" w:rsidP="007D7CAC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393F00AC" w14:textId="77777777" w:rsidR="00AA3F1D" w:rsidRDefault="00AA3F1D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C4CA" w14:textId="77777777" w:rsidR="00D85B13" w:rsidRDefault="00D85B13">
      <w:r>
        <w:separator/>
      </w:r>
    </w:p>
  </w:footnote>
  <w:footnote w:type="continuationSeparator" w:id="0">
    <w:p w14:paraId="60C0FFC2" w14:textId="77777777" w:rsidR="00D85B13" w:rsidRDefault="00D8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8559C" w14:textId="179D7BE3" w:rsidR="00AA3F1D" w:rsidRPr="00AF6B83" w:rsidRDefault="00AA3F1D" w:rsidP="006D37AC">
    <w:pPr>
      <w:pStyle w:val="ust"/>
      <w:spacing w:before="120" w:after="120"/>
      <w:ind w:left="0" w:firstLine="0"/>
      <w:jc w:val="left"/>
    </w:pPr>
    <w:r w:rsidRPr="0024744E">
      <w:rPr>
        <w:rFonts w:ascii="Arial" w:hAnsi="Arial" w:cs="Arial"/>
        <w:sz w:val="22"/>
        <w:szCs w:val="22"/>
      </w:rPr>
      <w:t>Znak sprawy:</w:t>
    </w:r>
    <w:r w:rsidRPr="0024744E">
      <w:rPr>
        <w:rFonts w:ascii="Arial" w:hAnsi="Arial" w:cs="Arial"/>
        <w:spacing w:val="-8"/>
        <w:sz w:val="22"/>
        <w:szCs w:val="22"/>
      </w:rPr>
      <w:t xml:space="preserve">  </w:t>
    </w:r>
    <w:r w:rsidRPr="0024744E">
      <w:rPr>
        <w:rFonts w:ascii="Arial" w:hAnsi="Arial" w:cs="Arial"/>
        <w:sz w:val="22"/>
        <w:szCs w:val="22"/>
      </w:rPr>
      <w:t>SE.261.</w:t>
    </w:r>
    <w:r w:rsidR="00225190">
      <w:rPr>
        <w:rFonts w:ascii="Arial" w:hAnsi="Arial" w:cs="Arial"/>
        <w:sz w:val="22"/>
        <w:szCs w:val="22"/>
      </w:rPr>
      <w:t>14</w:t>
    </w:r>
    <w:r w:rsidR="001F2590">
      <w:rPr>
        <w:rFonts w:ascii="Arial" w:hAnsi="Arial" w:cs="Arial"/>
        <w:sz w:val="22"/>
        <w:szCs w:val="22"/>
      </w:rPr>
      <w:t>.202</w:t>
    </w:r>
    <w:r w:rsidR="00225190">
      <w:rPr>
        <w:rFonts w:ascii="Arial" w:hAnsi="Arial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1FA055F"/>
    <w:multiLevelType w:val="hybridMultilevel"/>
    <w:tmpl w:val="A81A64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FE49C3"/>
    <w:multiLevelType w:val="hybridMultilevel"/>
    <w:tmpl w:val="19CC18CA"/>
    <w:lvl w:ilvl="0" w:tplc="7B0E3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F04C0D"/>
    <w:multiLevelType w:val="hybridMultilevel"/>
    <w:tmpl w:val="54D607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0B7961"/>
    <w:multiLevelType w:val="hybridMultilevel"/>
    <w:tmpl w:val="C7F0B9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1911B03"/>
    <w:multiLevelType w:val="hybridMultilevel"/>
    <w:tmpl w:val="672C95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42106"/>
    <w:multiLevelType w:val="hybridMultilevel"/>
    <w:tmpl w:val="35E6393A"/>
    <w:lvl w:ilvl="0" w:tplc="F18C4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4F71FB"/>
    <w:multiLevelType w:val="hybridMultilevel"/>
    <w:tmpl w:val="40F68FC6"/>
    <w:lvl w:ilvl="0" w:tplc="FFFFFFFF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0" w:hanging="360"/>
      </w:pPr>
    </w:lvl>
    <w:lvl w:ilvl="2" w:tplc="04150017">
      <w:start w:val="1"/>
      <w:numFmt w:val="lowerLetter"/>
      <w:lvlText w:val="%3)"/>
      <w:lvlJc w:val="left"/>
      <w:pPr>
        <w:ind w:left="1780" w:hanging="360"/>
      </w:pPr>
    </w:lvl>
    <w:lvl w:ilvl="3" w:tplc="FFFFFFFF">
      <w:start w:val="1"/>
      <w:numFmt w:val="decimal"/>
      <w:lvlText w:val="%4."/>
      <w:lvlJc w:val="left"/>
      <w:pPr>
        <w:ind w:left="3220" w:hanging="360"/>
      </w:pPr>
    </w:lvl>
    <w:lvl w:ilvl="4" w:tplc="FFFFFFFF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1FDE4FFC"/>
    <w:multiLevelType w:val="hybridMultilevel"/>
    <w:tmpl w:val="36D849E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D45A1F"/>
    <w:multiLevelType w:val="hybridMultilevel"/>
    <w:tmpl w:val="26FE42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B93B78"/>
    <w:multiLevelType w:val="multilevel"/>
    <w:tmpl w:val="87B25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F197F4C"/>
    <w:multiLevelType w:val="hybridMultilevel"/>
    <w:tmpl w:val="BF269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FF5696"/>
    <w:multiLevelType w:val="hybridMultilevel"/>
    <w:tmpl w:val="7AAA5252"/>
    <w:lvl w:ilvl="0" w:tplc="8AA4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CF5D0E"/>
    <w:multiLevelType w:val="hybridMultilevel"/>
    <w:tmpl w:val="3F0C022C"/>
    <w:lvl w:ilvl="0" w:tplc="8AA4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7C4A09"/>
    <w:multiLevelType w:val="hybridMultilevel"/>
    <w:tmpl w:val="1A324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DD3D09"/>
    <w:multiLevelType w:val="singleLevel"/>
    <w:tmpl w:val="62667A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4" w15:restartNumberingAfterBreak="0">
    <w:nsid w:val="34E876A6"/>
    <w:multiLevelType w:val="multilevel"/>
    <w:tmpl w:val="76868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C2A4DF1"/>
    <w:multiLevelType w:val="hybridMultilevel"/>
    <w:tmpl w:val="2CB44D3E"/>
    <w:lvl w:ilvl="0" w:tplc="6A72F4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7" w15:restartNumberingAfterBreak="0">
    <w:nsid w:val="3EFF6CF9"/>
    <w:multiLevelType w:val="multilevel"/>
    <w:tmpl w:val="F756247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F196330"/>
    <w:multiLevelType w:val="multilevel"/>
    <w:tmpl w:val="F4B44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3FD33515"/>
    <w:multiLevelType w:val="hybridMultilevel"/>
    <w:tmpl w:val="DEBEB9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80048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7300FC"/>
    <w:multiLevelType w:val="hybridMultilevel"/>
    <w:tmpl w:val="5A827EF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46450085"/>
    <w:multiLevelType w:val="hybridMultilevel"/>
    <w:tmpl w:val="229C1F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E524E7"/>
    <w:multiLevelType w:val="hybridMultilevel"/>
    <w:tmpl w:val="625CE1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9108E8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734A531E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BB63D15"/>
    <w:multiLevelType w:val="multilevel"/>
    <w:tmpl w:val="42320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4CCF6E0E"/>
    <w:multiLevelType w:val="hybridMultilevel"/>
    <w:tmpl w:val="C9F8A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276811"/>
    <w:multiLevelType w:val="hybridMultilevel"/>
    <w:tmpl w:val="31202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AD0B14"/>
    <w:multiLevelType w:val="hybridMultilevel"/>
    <w:tmpl w:val="6ECE58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9" w15:restartNumberingAfterBreak="0">
    <w:nsid w:val="5CC6671C"/>
    <w:multiLevelType w:val="hybridMultilevel"/>
    <w:tmpl w:val="F2FEB084"/>
    <w:lvl w:ilvl="0" w:tplc="97B0B53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AD430D"/>
    <w:multiLevelType w:val="hybridMultilevel"/>
    <w:tmpl w:val="F26A891A"/>
    <w:lvl w:ilvl="0" w:tplc="6950BF3A">
      <w:start w:val="1"/>
      <w:numFmt w:val="lowerLetter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246"/>
        </w:tabs>
        <w:ind w:left="-2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74"/>
        </w:tabs>
        <w:ind w:left="4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94"/>
        </w:tabs>
        <w:ind w:left="11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14"/>
        </w:tabs>
        <w:ind w:left="19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34"/>
        </w:tabs>
        <w:ind w:left="26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54"/>
        </w:tabs>
        <w:ind w:left="33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74"/>
        </w:tabs>
        <w:ind w:left="40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94"/>
        </w:tabs>
        <w:ind w:left="4794" w:hanging="180"/>
      </w:pPr>
    </w:lvl>
  </w:abstractNum>
  <w:abstractNum w:abstractNumId="41" w15:restartNumberingAfterBreak="0">
    <w:nsid w:val="63E21492"/>
    <w:multiLevelType w:val="hybridMultilevel"/>
    <w:tmpl w:val="B472FEEA"/>
    <w:lvl w:ilvl="0" w:tplc="D0B8A1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6092A1A"/>
    <w:multiLevelType w:val="multilevel"/>
    <w:tmpl w:val="F4B44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684C6E08"/>
    <w:multiLevelType w:val="hybridMultilevel"/>
    <w:tmpl w:val="057007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DE25851"/>
    <w:multiLevelType w:val="multilevel"/>
    <w:tmpl w:val="51268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6E5F01F5"/>
    <w:multiLevelType w:val="hybridMultilevel"/>
    <w:tmpl w:val="84E6ED4A"/>
    <w:lvl w:ilvl="0" w:tplc="D20C9B2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B4C491C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0140AB"/>
    <w:multiLevelType w:val="hybridMultilevel"/>
    <w:tmpl w:val="68226DE8"/>
    <w:lvl w:ilvl="0" w:tplc="5088F3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E6377F7"/>
    <w:multiLevelType w:val="hybridMultilevel"/>
    <w:tmpl w:val="3D0AFE50"/>
    <w:lvl w:ilvl="0" w:tplc="FAC6384C">
      <w:start w:val="1"/>
      <w:numFmt w:val="lowerLetter"/>
      <w:lvlText w:val="%1)."/>
      <w:lvlJc w:val="left"/>
      <w:pPr>
        <w:tabs>
          <w:tab w:val="num" w:pos="2406"/>
        </w:tabs>
        <w:ind w:left="240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733631"/>
    <w:multiLevelType w:val="hybridMultilevel"/>
    <w:tmpl w:val="1BDAF962"/>
    <w:lvl w:ilvl="0" w:tplc="CD48BA66">
      <w:start w:val="1"/>
      <w:numFmt w:val="lowerLetter"/>
      <w:lvlText w:val="%1)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"/>
        </w:tabs>
        <w:ind w:left="1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34"/>
        </w:tabs>
        <w:ind w:left="8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54"/>
        </w:tabs>
        <w:ind w:left="15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274"/>
        </w:tabs>
        <w:ind w:left="22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94"/>
        </w:tabs>
        <w:ind w:left="29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14"/>
        </w:tabs>
        <w:ind w:left="37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434"/>
        </w:tabs>
        <w:ind w:left="44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54"/>
        </w:tabs>
        <w:ind w:left="5154" w:hanging="180"/>
      </w:pPr>
    </w:lvl>
  </w:abstractNum>
  <w:num w:numId="1" w16cid:durableId="923731763">
    <w:abstractNumId w:val="26"/>
  </w:num>
  <w:num w:numId="2" w16cid:durableId="1587878350">
    <w:abstractNumId w:val="17"/>
  </w:num>
  <w:num w:numId="3" w16cid:durableId="724647425">
    <w:abstractNumId w:val="23"/>
    <w:lvlOverride w:ilvl="0">
      <w:startOverride w:val="1"/>
    </w:lvlOverride>
  </w:num>
  <w:num w:numId="4" w16cid:durableId="1707634837">
    <w:abstractNumId w:val="19"/>
  </w:num>
  <w:num w:numId="5" w16cid:durableId="276302737">
    <w:abstractNumId w:val="44"/>
  </w:num>
  <w:num w:numId="6" w16cid:durableId="497428305">
    <w:abstractNumId w:val="14"/>
  </w:num>
  <w:num w:numId="7" w16cid:durableId="1254361887">
    <w:abstractNumId w:val="20"/>
  </w:num>
  <w:num w:numId="8" w16cid:durableId="1888370729">
    <w:abstractNumId w:val="9"/>
  </w:num>
  <w:num w:numId="9" w16cid:durableId="281112271">
    <w:abstractNumId w:val="45"/>
  </w:num>
  <w:num w:numId="10" w16cid:durableId="372314774">
    <w:abstractNumId w:val="10"/>
  </w:num>
  <w:num w:numId="11" w16cid:durableId="741951084">
    <w:abstractNumId w:val="13"/>
  </w:num>
  <w:num w:numId="12" w16cid:durableId="621618103">
    <w:abstractNumId w:val="28"/>
  </w:num>
  <w:num w:numId="13" w16cid:durableId="862210784">
    <w:abstractNumId w:val="42"/>
  </w:num>
  <w:num w:numId="14" w16cid:durableId="331681556">
    <w:abstractNumId w:val="41"/>
  </w:num>
  <w:num w:numId="15" w16cid:durableId="1491094717">
    <w:abstractNumId w:val="33"/>
  </w:num>
  <w:num w:numId="16" w16cid:durableId="1654870214">
    <w:abstractNumId w:val="11"/>
  </w:num>
  <w:num w:numId="17" w16cid:durableId="607126068">
    <w:abstractNumId w:val="29"/>
  </w:num>
  <w:num w:numId="18" w16cid:durableId="14625084">
    <w:abstractNumId w:val="47"/>
  </w:num>
  <w:num w:numId="19" w16cid:durableId="614563678">
    <w:abstractNumId w:val="12"/>
  </w:num>
  <w:num w:numId="20" w16cid:durableId="571038695">
    <w:abstractNumId w:val="48"/>
  </w:num>
  <w:num w:numId="21" w16cid:durableId="1340430055">
    <w:abstractNumId w:val="35"/>
  </w:num>
  <w:num w:numId="22" w16cid:durableId="270012328">
    <w:abstractNumId w:val="39"/>
  </w:num>
  <w:num w:numId="23" w16cid:durableId="1005088403">
    <w:abstractNumId w:val="31"/>
  </w:num>
  <w:num w:numId="24" w16cid:durableId="243152775">
    <w:abstractNumId w:val="22"/>
  </w:num>
  <w:num w:numId="25" w16cid:durableId="1172456370">
    <w:abstractNumId w:val="18"/>
  </w:num>
  <w:num w:numId="26" w16cid:durableId="1548762251">
    <w:abstractNumId w:val="24"/>
  </w:num>
  <w:num w:numId="27" w16cid:durableId="1675842457">
    <w:abstractNumId w:val="37"/>
  </w:num>
  <w:num w:numId="28" w16cid:durableId="276986949">
    <w:abstractNumId w:val="43"/>
  </w:num>
  <w:num w:numId="29" w16cid:durableId="1386686989">
    <w:abstractNumId w:val="25"/>
  </w:num>
  <w:num w:numId="30" w16cid:durableId="181361814">
    <w:abstractNumId w:val="27"/>
  </w:num>
  <w:num w:numId="31" w16cid:durableId="646711116">
    <w:abstractNumId w:val="40"/>
  </w:num>
  <w:num w:numId="32" w16cid:durableId="159200869">
    <w:abstractNumId w:val="16"/>
  </w:num>
  <w:num w:numId="33" w16cid:durableId="502278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4601800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0979253">
    <w:abstractNumId w:val="15"/>
  </w:num>
  <w:num w:numId="36" w16cid:durableId="43606680">
    <w:abstractNumId w:val="30"/>
  </w:num>
  <w:num w:numId="37" w16cid:durableId="2054891140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21324310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519287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437178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50185837">
    <w:abstractNumId w:val="36"/>
  </w:num>
  <w:num w:numId="42" w16cid:durableId="129517540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F87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6D1"/>
    <w:rsid w:val="00047EF2"/>
    <w:rsid w:val="00051B82"/>
    <w:rsid w:val="00054BF5"/>
    <w:rsid w:val="00055851"/>
    <w:rsid w:val="00061F88"/>
    <w:rsid w:val="00063849"/>
    <w:rsid w:val="000648D6"/>
    <w:rsid w:val="000675E7"/>
    <w:rsid w:val="00070743"/>
    <w:rsid w:val="00071406"/>
    <w:rsid w:val="000726CE"/>
    <w:rsid w:val="00074E00"/>
    <w:rsid w:val="00075847"/>
    <w:rsid w:val="00080D85"/>
    <w:rsid w:val="000812A3"/>
    <w:rsid w:val="00084151"/>
    <w:rsid w:val="000858B3"/>
    <w:rsid w:val="0009093B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AA2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D090B"/>
    <w:rsid w:val="000D40FD"/>
    <w:rsid w:val="000E05B9"/>
    <w:rsid w:val="000E4E2A"/>
    <w:rsid w:val="000E7072"/>
    <w:rsid w:val="000E7F53"/>
    <w:rsid w:val="0010051A"/>
    <w:rsid w:val="0010294D"/>
    <w:rsid w:val="00102A85"/>
    <w:rsid w:val="00102C0C"/>
    <w:rsid w:val="00103155"/>
    <w:rsid w:val="001054D9"/>
    <w:rsid w:val="00110F96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1900"/>
    <w:rsid w:val="00143610"/>
    <w:rsid w:val="0014366A"/>
    <w:rsid w:val="00145F79"/>
    <w:rsid w:val="0014707D"/>
    <w:rsid w:val="00151D04"/>
    <w:rsid w:val="0015666D"/>
    <w:rsid w:val="001568FB"/>
    <w:rsid w:val="00157704"/>
    <w:rsid w:val="0016212F"/>
    <w:rsid w:val="00162505"/>
    <w:rsid w:val="00162560"/>
    <w:rsid w:val="001647B3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5AB6"/>
    <w:rsid w:val="001B000A"/>
    <w:rsid w:val="001B3135"/>
    <w:rsid w:val="001B65FF"/>
    <w:rsid w:val="001B700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0D92"/>
    <w:rsid w:val="001F1C7C"/>
    <w:rsid w:val="001F2590"/>
    <w:rsid w:val="001F3802"/>
    <w:rsid w:val="001F4FD3"/>
    <w:rsid w:val="001F516F"/>
    <w:rsid w:val="001F60E2"/>
    <w:rsid w:val="001F643E"/>
    <w:rsid w:val="001F6ECF"/>
    <w:rsid w:val="002013CA"/>
    <w:rsid w:val="00204600"/>
    <w:rsid w:val="00205194"/>
    <w:rsid w:val="002108C4"/>
    <w:rsid w:val="00211D44"/>
    <w:rsid w:val="00213968"/>
    <w:rsid w:val="002232E2"/>
    <w:rsid w:val="00223750"/>
    <w:rsid w:val="002248A3"/>
    <w:rsid w:val="00224A8F"/>
    <w:rsid w:val="00224C77"/>
    <w:rsid w:val="00225190"/>
    <w:rsid w:val="00225324"/>
    <w:rsid w:val="002272FE"/>
    <w:rsid w:val="00227E39"/>
    <w:rsid w:val="00233770"/>
    <w:rsid w:val="00237598"/>
    <w:rsid w:val="00241C6C"/>
    <w:rsid w:val="002447F6"/>
    <w:rsid w:val="00246A11"/>
    <w:rsid w:val="0024744E"/>
    <w:rsid w:val="00252051"/>
    <w:rsid w:val="0025306C"/>
    <w:rsid w:val="00255734"/>
    <w:rsid w:val="00256EDD"/>
    <w:rsid w:val="00257369"/>
    <w:rsid w:val="00261B89"/>
    <w:rsid w:val="0026568F"/>
    <w:rsid w:val="0026706B"/>
    <w:rsid w:val="002678AB"/>
    <w:rsid w:val="00270875"/>
    <w:rsid w:val="00271D38"/>
    <w:rsid w:val="00272E2B"/>
    <w:rsid w:val="00276AB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185C"/>
    <w:rsid w:val="002C49D9"/>
    <w:rsid w:val="002C6B65"/>
    <w:rsid w:val="002C75A5"/>
    <w:rsid w:val="002D4D6D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2515"/>
    <w:rsid w:val="00302B07"/>
    <w:rsid w:val="003057ED"/>
    <w:rsid w:val="003062AC"/>
    <w:rsid w:val="00310A34"/>
    <w:rsid w:val="0031370D"/>
    <w:rsid w:val="00313888"/>
    <w:rsid w:val="00315240"/>
    <w:rsid w:val="0032032A"/>
    <w:rsid w:val="00320DC8"/>
    <w:rsid w:val="00325720"/>
    <w:rsid w:val="00325B38"/>
    <w:rsid w:val="00330A77"/>
    <w:rsid w:val="00331D6C"/>
    <w:rsid w:val="0033364D"/>
    <w:rsid w:val="00333E3F"/>
    <w:rsid w:val="00333F61"/>
    <w:rsid w:val="00334999"/>
    <w:rsid w:val="00341028"/>
    <w:rsid w:val="003429D7"/>
    <w:rsid w:val="003453DD"/>
    <w:rsid w:val="00346DE4"/>
    <w:rsid w:val="00350282"/>
    <w:rsid w:val="00351E47"/>
    <w:rsid w:val="00353E34"/>
    <w:rsid w:val="00354246"/>
    <w:rsid w:val="00354735"/>
    <w:rsid w:val="003600E2"/>
    <w:rsid w:val="00362C90"/>
    <w:rsid w:val="00364AEE"/>
    <w:rsid w:val="00365834"/>
    <w:rsid w:val="00366630"/>
    <w:rsid w:val="00366F45"/>
    <w:rsid w:val="00367880"/>
    <w:rsid w:val="00367A44"/>
    <w:rsid w:val="003712DF"/>
    <w:rsid w:val="00375C15"/>
    <w:rsid w:val="003809D8"/>
    <w:rsid w:val="00382285"/>
    <w:rsid w:val="00382504"/>
    <w:rsid w:val="00383D3C"/>
    <w:rsid w:val="00386C8E"/>
    <w:rsid w:val="00387243"/>
    <w:rsid w:val="00387FBF"/>
    <w:rsid w:val="00392B0F"/>
    <w:rsid w:val="00392B43"/>
    <w:rsid w:val="00392F4F"/>
    <w:rsid w:val="00394CB7"/>
    <w:rsid w:val="00396AE5"/>
    <w:rsid w:val="003A09C4"/>
    <w:rsid w:val="003A1A6D"/>
    <w:rsid w:val="003A21AC"/>
    <w:rsid w:val="003A2520"/>
    <w:rsid w:val="003A2551"/>
    <w:rsid w:val="003A41B1"/>
    <w:rsid w:val="003A45C0"/>
    <w:rsid w:val="003A4DC1"/>
    <w:rsid w:val="003A5A9D"/>
    <w:rsid w:val="003A5E55"/>
    <w:rsid w:val="003B13A9"/>
    <w:rsid w:val="003B3D17"/>
    <w:rsid w:val="003B6789"/>
    <w:rsid w:val="003B6F73"/>
    <w:rsid w:val="003C48F1"/>
    <w:rsid w:val="003C4B19"/>
    <w:rsid w:val="003C659A"/>
    <w:rsid w:val="003C7514"/>
    <w:rsid w:val="003D1ED1"/>
    <w:rsid w:val="003D4FCB"/>
    <w:rsid w:val="003D5829"/>
    <w:rsid w:val="003D716D"/>
    <w:rsid w:val="003E4338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287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50F9"/>
    <w:rsid w:val="00427A12"/>
    <w:rsid w:val="00430644"/>
    <w:rsid w:val="00436078"/>
    <w:rsid w:val="00436F25"/>
    <w:rsid w:val="004409ED"/>
    <w:rsid w:val="00441B32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7062C"/>
    <w:rsid w:val="00477ADD"/>
    <w:rsid w:val="00480630"/>
    <w:rsid w:val="00480774"/>
    <w:rsid w:val="00481CAF"/>
    <w:rsid w:val="004825FF"/>
    <w:rsid w:val="00483B12"/>
    <w:rsid w:val="00485B52"/>
    <w:rsid w:val="00487287"/>
    <w:rsid w:val="00490F36"/>
    <w:rsid w:val="004934C5"/>
    <w:rsid w:val="00494A82"/>
    <w:rsid w:val="00494BF8"/>
    <w:rsid w:val="0049543B"/>
    <w:rsid w:val="004A1963"/>
    <w:rsid w:val="004A50BC"/>
    <w:rsid w:val="004A57A5"/>
    <w:rsid w:val="004A7080"/>
    <w:rsid w:val="004A731F"/>
    <w:rsid w:val="004A76EB"/>
    <w:rsid w:val="004A7E36"/>
    <w:rsid w:val="004B23DB"/>
    <w:rsid w:val="004B50F0"/>
    <w:rsid w:val="004B5569"/>
    <w:rsid w:val="004C0C45"/>
    <w:rsid w:val="004C1036"/>
    <w:rsid w:val="004C10D6"/>
    <w:rsid w:val="004C2620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2CB6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1D6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766B4"/>
    <w:rsid w:val="00580642"/>
    <w:rsid w:val="00581CA3"/>
    <w:rsid w:val="00582873"/>
    <w:rsid w:val="00582D56"/>
    <w:rsid w:val="005836D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3C52"/>
    <w:rsid w:val="005F46FA"/>
    <w:rsid w:val="005F51FC"/>
    <w:rsid w:val="005F53FF"/>
    <w:rsid w:val="005F73BE"/>
    <w:rsid w:val="005F7B82"/>
    <w:rsid w:val="00601FA4"/>
    <w:rsid w:val="006042A2"/>
    <w:rsid w:val="00606915"/>
    <w:rsid w:val="00607529"/>
    <w:rsid w:val="00607E94"/>
    <w:rsid w:val="00623033"/>
    <w:rsid w:val="006230E3"/>
    <w:rsid w:val="006307D1"/>
    <w:rsid w:val="00630F16"/>
    <w:rsid w:val="00631F41"/>
    <w:rsid w:val="00633F9C"/>
    <w:rsid w:val="00642664"/>
    <w:rsid w:val="006429CB"/>
    <w:rsid w:val="00643C1D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2B8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03A8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B7C44"/>
    <w:rsid w:val="006C1399"/>
    <w:rsid w:val="006C3D0A"/>
    <w:rsid w:val="006C3D86"/>
    <w:rsid w:val="006C42C0"/>
    <w:rsid w:val="006C4AB8"/>
    <w:rsid w:val="006C5B73"/>
    <w:rsid w:val="006D0804"/>
    <w:rsid w:val="006D2130"/>
    <w:rsid w:val="006D262F"/>
    <w:rsid w:val="006D2F13"/>
    <w:rsid w:val="006D37AC"/>
    <w:rsid w:val="006D4C80"/>
    <w:rsid w:val="006D4FB1"/>
    <w:rsid w:val="006E2914"/>
    <w:rsid w:val="006E3411"/>
    <w:rsid w:val="006E500A"/>
    <w:rsid w:val="006E7876"/>
    <w:rsid w:val="006E797B"/>
    <w:rsid w:val="006E7E6C"/>
    <w:rsid w:val="006F02D0"/>
    <w:rsid w:val="006F4070"/>
    <w:rsid w:val="006F4D47"/>
    <w:rsid w:val="006F5C85"/>
    <w:rsid w:val="006F74DA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BBD"/>
    <w:rsid w:val="00746538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63E7"/>
    <w:rsid w:val="00776E69"/>
    <w:rsid w:val="00777472"/>
    <w:rsid w:val="007800BD"/>
    <w:rsid w:val="00780A2C"/>
    <w:rsid w:val="00780F71"/>
    <w:rsid w:val="00784738"/>
    <w:rsid w:val="007877E3"/>
    <w:rsid w:val="00787E16"/>
    <w:rsid w:val="00791CDB"/>
    <w:rsid w:val="00792EE6"/>
    <w:rsid w:val="00793775"/>
    <w:rsid w:val="00793B4E"/>
    <w:rsid w:val="0079444B"/>
    <w:rsid w:val="007967B4"/>
    <w:rsid w:val="007A0335"/>
    <w:rsid w:val="007A7C26"/>
    <w:rsid w:val="007B21B2"/>
    <w:rsid w:val="007C0CCF"/>
    <w:rsid w:val="007C4815"/>
    <w:rsid w:val="007C525F"/>
    <w:rsid w:val="007C698D"/>
    <w:rsid w:val="007C73C6"/>
    <w:rsid w:val="007D29F5"/>
    <w:rsid w:val="007D2EDC"/>
    <w:rsid w:val="007D5D10"/>
    <w:rsid w:val="007D7CAC"/>
    <w:rsid w:val="007E08D6"/>
    <w:rsid w:val="007E388B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883"/>
    <w:rsid w:val="008079C8"/>
    <w:rsid w:val="00807F68"/>
    <w:rsid w:val="00810A21"/>
    <w:rsid w:val="008115F9"/>
    <w:rsid w:val="0081169B"/>
    <w:rsid w:val="00812831"/>
    <w:rsid w:val="008215CC"/>
    <w:rsid w:val="00822E62"/>
    <w:rsid w:val="00823981"/>
    <w:rsid w:val="00824F4A"/>
    <w:rsid w:val="00825EA0"/>
    <w:rsid w:val="00826C7F"/>
    <w:rsid w:val="00834127"/>
    <w:rsid w:val="008344A7"/>
    <w:rsid w:val="00834736"/>
    <w:rsid w:val="00834CD9"/>
    <w:rsid w:val="008375EC"/>
    <w:rsid w:val="008409B8"/>
    <w:rsid w:val="00840E8D"/>
    <w:rsid w:val="008454AD"/>
    <w:rsid w:val="00845544"/>
    <w:rsid w:val="0084752B"/>
    <w:rsid w:val="00851265"/>
    <w:rsid w:val="0085155A"/>
    <w:rsid w:val="00852689"/>
    <w:rsid w:val="00853712"/>
    <w:rsid w:val="00854866"/>
    <w:rsid w:val="00855ADD"/>
    <w:rsid w:val="00855CCF"/>
    <w:rsid w:val="0085612C"/>
    <w:rsid w:val="00857561"/>
    <w:rsid w:val="008575C7"/>
    <w:rsid w:val="00860A81"/>
    <w:rsid w:val="008620C2"/>
    <w:rsid w:val="00862263"/>
    <w:rsid w:val="00863213"/>
    <w:rsid w:val="00864401"/>
    <w:rsid w:val="008674E4"/>
    <w:rsid w:val="00870062"/>
    <w:rsid w:val="00870445"/>
    <w:rsid w:val="00872D84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B6161"/>
    <w:rsid w:val="008C5A0B"/>
    <w:rsid w:val="008C5EBB"/>
    <w:rsid w:val="008C6142"/>
    <w:rsid w:val="008C7516"/>
    <w:rsid w:val="008D1ABD"/>
    <w:rsid w:val="008D38B4"/>
    <w:rsid w:val="008D5AC9"/>
    <w:rsid w:val="008D7041"/>
    <w:rsid w:val="008D7D96"/>
    <w:rsid w:val="008E5B27"/>
    <w:rsid w:val="008F0BFB"/>
    <w:rsid w:val="008F21F2"/>
    <w:rsid w:val="008F2E6F"/>
    <w:rsid w:val="0090132C"/>
    <w:rsid w:val="00901EC6"/>
    <w:rsid w:val="009023E2"/>
    <w:rsid w:val="00902957"/>
    <w:rsid w:val="0090440F"/>
    <w:rsid w:val="009048BF"/>
    <w:rsid w:val="009062BC"/>
    <w:rsid w:val="00910F57"/>
    <w:rsid w:val="0091104C"/>
    <w:rsid w:val="009137CE"/>
    <w:rsid w:val="00917F68"/>
    <w:rsid w:val="0092033A"/>
    <w:rsid w:val="0092052A"/>
    <w:rsid w:val="00920F5A"/>
    <w:rsid w:val="009218A5"/>
    <w:rsid w:val="00921AA6"/>
    <w:rsid w:val="00921B5B"/>
    <w:rsid w:val="00922357"/>
    <w:rsid w:val="00923590"/>
    <w:rsid w:val="00925626"/>
    <w:rsid w:val="00925FAA"/>
    <w:rsid w:val="00926A77"/>
    <w:rsid w:val="0092708A"/>
    <w:rsid w:val="00930CC4"/>
    <w:rsid w:val="00936437"/>
    <w:rsid w:val="00937018"/>
    <w:rsid w:val="009370DA"/>
    <w:rsid w:val="00937E37"/>
    <w:rsid w:val="0094227C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515F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7B5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1C8A"/>
    <w:rsid w:val="009E239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31D6"/>
    <w:rsid w:val="00A45ED0"/>
    <w:rsid w:val="00A46A06"/>
    <w:rsid w:val="00A51EF7"/>
    <w:rsid w:val="00A578F5"/>
    <w:rsid w:val="00A6013A"/>
    <w:rsid w:val="00A623ED"/>
    <w:rsid w:val="00A62E79"/>
    <w:rsid w:val="00A63ECA"/>
    <w:rsid w:val="00A6426B"/>
    <w:rsid w:val="00A65207"/>
    <w:rsid w:val="00A65F87"/>
    <w:rsid w:val="00A71CB4"/>
    <w:rsid w:val="00A74A76"/>
    <w:rsid w:val="00A74B97"/>
    <w:rsid w:val="00A7645F"/>
    <w:rsid w:val="00A8102D"/>
    <w:rsid w:val="00A81BE2"/>
    <w:rsid w:val="00A85586"/>
    <w:rsid w:val="00A862E9"/>
    <w:rsid w:val="00A871BC"/>
    <w:rsid w:val="00A9175F"/>
    <w:rsid w:val="00A91FE0"/>
    <w:rsid w:val="00A97F70"/>
    <w:rsid w:val="00AA3F1D"/>
    <w:rsid w:val="00AA4266"/>
    <w:rsid w:val="00AB058C"/>
    <w:rsid w:val="00AB2527"/>
    <w:rsid w:val="00AB7D76"/>
    <w:rsid w:val="00AC2D83"/>
    <w:rsid w:val="00AC4555"/>
    <w:rsid w:val="00AC4C9D"/>
    <w:rsid w:val="00AC5669"/>
    <w:rsid w:val="00AC754C"/>
    <w:rsid w:val="00AC780F"/>
    <w:rsid w:val="00AD34D0"/>
    <w:rsid w:val="00AD3D26"/>
    <w:rsid w:val="00AD4E1E"/>
    <w:rsid w:val="00AD55FC"/>
    <w:rsid w:val="00AD6BF1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AF6B83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22D7"/>
    <w:rsid w:val="00B2301A"/>
    <w:rsid w:val="00B24B09"/>
    <w:rsid w:val="00B2594C"/>
    <w:rsid w:val="00B2696B"/>
    <w:rsid w:val="00B26FE4"/>
    <w:rsid w:val="00B325D8"/>
    <w:rsid w:val="00B333E3"/>
    <w:rsid w:val="00B3383A"/>
    <w:rsid w:val="00B35BEE"/>
    <w:rsid w:val="00B36246"/>
    <w:rsid w:val="00B4095C"/>
    <w:rsid w:val="00B47146"/>
    <w:rsid w:val="00B52161"/>
    <w:rsid w:val="00B5465B"/>
    <w:rsid w:val="00B55B34"/>
    <w:rsid w:val="00B57C21"/>
    <w:rsid w:val="00B604FC"/>
    <w:rsid w:val="00B6134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211B"/>
    <w:rsid w:val="00B933A6"/>
    <w:rsid w:val="00B9651A"/>
    <w:rsid w:val="00B969EC"/>
    <w:rsid w:val="00BA1A68"/>
    <w:rsid w:val="00BA1A8D"/>
    <w:rsid w:val="00BA2601"/>
    <w:rsid w:val="00BA3337"/>
    <w:rsid w:val="00BA4BBD"/>
    <w:rsid w:val="00BA530C"/>
    <w:rsid w:val="00BA5C7E"/>
    <w:rsid w:val="00BB19B8"/>
    <w:rsid w:val="00BB60A6"/>
    <w:rsid w:val="00BB7015"/>
    <w:rsid w:val="00BC077D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78FD"/>
    <w:rsid w:val="00C015A6"/>
    <w:rsid w:val="00C0164D"/>
    <w:rsid w:val="00C02FE9"/>
    <w:rsid w:val="00C06BF2"/>
    <w:rsid w:val="00C10C91"/>
    <w:rsid w:val="00C12D87"/>
    <w:rsid w:val="00C1322D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4A9C"/>
    <w:rsid w:val="00C451BB"/>
    <w:rsid w:val="00C51F8C"/>
    <w:rsid w:val="00C5533B"/>
    <w:rsid w:val="00C57736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4E0E"/>
    <w:rsid w:val="00C7601A"/>
    <w:rsid w:val="00C810D6"/>
    <w:rsid w:val="00C82F0B"/>
    <w:rsid w:val="00C84261"/>
    <w:rsid w:val="00C9266C"/>
    <w:rsid w:val="00C97C1D"/>
    <w:rsid w:val="00CA152F"/>
    <w:rsid w:val="00CA4619"/>
    <w:rsid w:val="00CA4E25"/>
    <w:rsid w:val="00CB49E0"/>
    <w:rsid w:val="00CB548A"/>
    <w:rsid w:val="00CB6C60"/>
    <w:rsid w:val="00CC210D"/>
    <w:rsid w:val="00CC2C7F"/>
    <w:rsid w:val="00CC39C2"/>
    <w:rsid w:val="00CC41E1"/>
    <w:rsid w:val="00CC43FF"/>
    <w:rsid w:val="00CC63D6"/>
    <w:rsid w:val="00CD1B83"/>
    <w:rsid w:val="00CD267E"/>
    <w:rsid w:val="00CD3240"/>
    <w:rsid w:val="00CD3717"/>
    <w:rsid w:val="00CD3B58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E7C72"/>
    <w:rsid w:val="00CF04AF"/>
    <w:rsid w:val="00CF0BA3"/>
    <w:rsid w:val="00CF2B9E"/>
    <w:rsid w:val="00CF2E3A"/>
    <w:rsid w:val="00CF3E72"/>
    <w:rsid w:val="00D02FF0"/>
    <w:rsid w:val="00D04517"/>
    <w:rsid w:val="00D0511E"/>
    <w:rsid w:val="00D05652"/>
    <w:rsid w:val="00D1025F"/>
    <w:rsid w:val="00D12DCC"/>
    <w:rsid w:val="00D14073"/>
    <w:rsid w:val="00D1415B"/>
    <w:rsid w:val="00D14DCB"/>
    <w:rsid w:val="00D16E6D"/>
    <w:rsid w:val="00D24228"/>
    <w:rsid w:val="00D25F02"/>
    <w:rsid w:val="00D30D12"/>
    <w:rsid w:val="00D323C0"/>
    <w:rsid w:val="00D32776"/>
    <w:rsid w:val="00D32BB1"/>
    <w:rsid w:val="00D34237"/>
    <w:rsid w:val="00D3459A"/>
    <w:rsid w:val="00D35DF6"/>
    <w:rsid w:val="00D37D95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B5E"/>
    <w:rsid w:val="00D6108E"/>
    <w:rsid w:val="00D61235"/>
    <w:rsid w:val="00D62C30"/>
    <w:rsid w:val="00D62FF6"/>
    <w:rsid w:val="00D64008"/>
    <w:rsid w:val="00D664AD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5B13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1F58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17A5F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181A"/>
    <w:rsid w:val="00E33191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E59"/>
    <w:rsid w:val="00E61F45"/>
    <w:rsid w:val="00E6447A"/>
    <w:rsid w:val="00E70BF5"/>
    <w:rsid w:val="00E70F2D"/>
    <w:rsid w:val="00E713C9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181"/>
    <w:rsid w:val="00E928B8"/>
    <w:rsid w:val="00E97562"/>
    <w:rsid w:val="00EA065A"/>
    <w:rsid w:val="00EA0715"/>
    <w:rsid w:val="00EA0859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115"/>
    <w:rsid w:val="00EC4352"/>
    <w:rsid w:val="00EC538A"/>
    <w:rsid w:val="00EC6B7B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EF723C"/>
    <w:rsid w:val="00F0084C"/>
    <w:rsid w:val="00F02C1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F8C"/>
    <w:rsid w:val="00F27460"/>
    <w:rsid w:val="00F31F89"/>
    <w:rsid w:val="00F32575"/>
    <w:rsid w:val="00F3327F"/>
    <w:rsid w:val="00F35450"/>
    <w:rsid w:val="00F371AA"/>
    <w:rsid w:val="00F37CEB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84122"/>
    <w:rsid w:val="00F920EB"/>
    <w:rsid w:val="00F92BD6"/>
    <w:rsid w:val="00F96FF8"/>
    <w:rsid w:val="00FA12D9"/>
    <w:rsid w:val="00FA1C7E"/>
    <w:rsid w:val="00FB1331"/>
    <w:rsid w:val="00FB2A4F"/>
    <w:rsid w:val="00FB2E1F"/>
    <w:rsid w:val="00FC0A58"/>
    <w:rsid w:val="00FC51CC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D0D76"/>
  <w15:chartTrackingRefBased/>
  <w15:docId w15:val="{82369EB4-8C1B-42EB-833E-D376876D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7FB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 w:bidi="ar-SA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link w:val="Akapitzlist"/>
    <w:uiPriority w:val="34"/>
    <w:locked/>
    <w:rsid w:val="0094227C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Zwykytekst2">
    <w:name w:val="Zwykły tekst2"/>
    <w:basedOn w:val="Normalny"/>
    <w:rsid w:val="0094227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  <w:style w:type="paragraph" w:customStyle="1" w:styleId="Styl1">
    <w:name w:val="Styl1"/>
    <w:basedOn w:val="Normalny"/>
    <w:qFormat/>
    <w:rsid w:val="00387FBF"/>
    <w:pPr>
      <w:spacing w:line="120" w:lineRule="atLeast"/>
      <w:jc w:val="center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2803</Words>
  <Characters>18963</Characters>
  <Application>Microsoft Office Word</Application>
  <DocSecurity>0</DocSecurity>
  <Lines>158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ZDPM ZDPM</cp:lastModifiedBy>
  <cp:revision>28</cp:revision>
  <cp:lastPrinted>2026-09-02T07:52:00Z</cp:lastPrinted>
  <dcterms:created xsi:type="dcterms:W3CDTF">2022-09-07T06:26:00Z</dcterms:created>
  <dcterms:modified xsi:type="dcterms:W3CDTF">2026-09-02T08:25:00Z</dcterms:modified>
</cp:coreProperties>
</file>